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1B614">
      <w:pPr>
        <w:spacing w:before="65" w:line="276" w:lineRule="auto"/>
        <w:ind w:left="1802" w:right="2226" w:firstLine="2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ВСЕРОССИЙСКАЯ ОЛИМПИАДА ШКОЛЬНИКОВ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ОБЩЕСТВОЗНАНИЮ 2024–2025 уч. г.</w:t>
      </w:r>
    </w:p>
    <w:p w14:paraId="2AE2A951">
      <w:pPr>
        <w:spacing w:before="1"/>
        <w:ind w:left="3" w:right="420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5-6</w:t>
      </w:r>
      <w:r>
        <w:rPr>
          <w:b/>
          <w:spacing w:val="-2"/>
          <w:sz w:val="28"/>
        </w:rPr>
        <w:t xml:space="preserve"> классы.</w:t>
      </w:r>
    </w:p>
    <w:p w14:paraId="2BDC2B66">
      <w:pPr>
        <w:pStyle w:val="4"/>
        <w:spacing w:before="98"/>
        <w:rPr>
          <w:b/>
        </w:rPr>
      </w:pPr>
    </w:p>
    <w:p w14:paraId="1D6DB363">
      <w:pPr>
        <w:spacing w:before="0"/>
        <w:ind w:left="0" w:right="424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5F191214">
      <w:pPr>
        <w:pStyle w:val="4"/>
        <w:spacing w:before="48"/>
        <w:ind w:right="420"/>
        <w:jc w:val="center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45</w:t>
      </w:r>
      <w:r>
        <w:rPr>
          <w:spacing w:val="-4"/>
        </w:rPr>
        <w:t xml:space="preserve"> </w:t>
      </w:r>
      <w:r>
        <w:t>мин.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 –</w:t>
      </w:r>
      <w:r>
        <w:rPr>
          <w:spacing w:val="-6"/>
        </w:rPr>
        <w:t xml:space="preserve"> </w:t>
      </w:r>
      <w:r>
        <w:rPr>
          <w:spacing w:val="-4"/>
        </w:rPr>
        <w:t>100.</w:t>
      </w:r>
    </w:p>
    <w:p w14:paraId="720921D7">
      <w:pPr>
        <w:pStyle w:val="4"/>
        <w:spacing w:before="95"/>
      </w:pPr>
    </w:p>
    <w:p w14:paraId="3622CF93">
      <w:pPr>
        <w:tabs>
          <w:tab w:val="left" w:pos="1220"/>
          <w:tab w:val="left" w:pos="1633"/>
          <w:tab w:val="left" w:pos="3423"/>
          <w:tab w:val="left" w:pos="4726"/>
          <w:tab w:val="left" w:pos="6765"/>
          <w:tab w:val="left" w:pos="7808"/>
          <w:tab w:val="left" w:pos="8276"/>
        </w:tabs>
        <w:spacing w:before="0" w:line="278" w:lineRule="auto"/>
        <w:ind w:left="2" w:right="423" w:firstLine="0"/>
        <w:jc w:val="left"/>
        <w:rPr>
          <w:b/>
          <w:i/>
          <w:sz w:val="28"/>
        </w:rPr>
      </w:pPr>
      <w:r>
        <w:rPr>
          <w:b/>
          <w:spacing w:val="-2"/>
          <w:sz w:val="28"/>
        </w:rPr>
        <w:t>Задание</w:t>
      </w:r>
      <w:r>
        <w:rPr>
          <w:b/>
          <w:sz w:val="28"/>
        </w:rPr>
        <w:tab/>
      </w:r>
      <w:r>
        <w:rPr>
          <w:b/>
          <w:spacing w:val="-6"/>
          <w:sz w:val="28"/>
        </w:rPr>
        <w:t>1.</w:t>
      </w:r>
      <w:r>
        <w:rPr>
          <w:b/>
          <w:sz w:val="28"/>
        </w:rPr>
        <w:tab/>
      </w:r>
      <w:r>
        <w:rPr>
          <w:b/>
          <w:i/>
          <w:spacing w:val="-2"/>
          <w:sz w:val="28"/>
        </w:rPr>
        <w:t>Соотнесите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примеры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общественной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жизни</w:t>
      </w:r>
      <w:r>
        <w:rPr>
          <w:b/>
          <w:i/>
          <w:sz w:val="28"/>
        </w:rPr>
        <w:tab/>
      </w:r>
      <w:r>
        <w:rPr>
          <w:b/>
          <w:i/>
          <w:spacing w:val="-6"/>
          <w:sz w:val="28"/>
        </w:rPr>
        <w:t>со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сферами общественной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жизни: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1)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Социальная,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2)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Экономическая,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3)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Политическая,</w:t>
      </w:r>
    </w:p>
    <w:p w14:paraId="2D143CD5">
      <w:pPr>
        <w:spacing w:before="0" w:line="317" w:lineRule="exact"/>
        <w:ind w:left="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 xml:space="preserve">4) </w:t>
      </w:r>
      <w:r>
        <w:rPr>
          <w:b/>
          <w:i/>
          <w:spacing w:val="-2"/>
          <w:sz w:val="28"/>
        </w:rPr>
        <w:t>Духовная.</w:t>
      </w:r>
    </w:p>
    <w:p w14:paraId="3E82F2E6">
      <w:pPr>
        <w:spacing w:before="48" w:line="276" w:lineRule="auto"/>
        <w:ind w:left="2" w:right="423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Ответ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запишите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таблицу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цифрами,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под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которыми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указаны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сферы</w:t>
      </w:r>
      <w:r>
        <w:rPr>
          <w:b/>
          <w:i/>
          <w:spacing w:val="80"/>
          <w:w w:val="150"/>
          <w:sz w:val="28"/>
        </w:rPr>
        <w:t xml:space="preserve"> </w:t>
      </w:r>
      <w:r>
        <w:rPr>
          <w:b/>
          <w:i/>
          <w:sz w:val="28"/>
        </w:rPr>
        <w:t>общественной жизни.</w:t>
      </w:r>
    </w:p>
    <w:p w14:paraId="3AD59FCA">
      <w:pPr>
        <w:spacing w:before="1" w:after="48"/>
        <w:ind w:left="6307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5.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5821"/>
        <w:gridCol w:w="2943"/>
      </w:tblGrid>
      <w:tr w14:paraId="29075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581" w:type="dxa"/>
          </w:tcPr>
          <w:p w14:paraId="10A62061">
            <w:pPr>
              <w:pStyle w:val="7"/>
              <w:rPr>
                <w:sz w:val="28"/>
              </w:rPr>
            </w:pPr>
          </w:p>
        </w:tc>
        <w:tc>
          <w:tcPr>
            <w:tcW w:w="5821" w:type="dxa"/>
          </w:tcPr>
          <w:p w14:paraId="7A539D11">
            <w:pPr>
              <w:pStyle w:val="7"/>
              <w:ind w:left="813"/>
              <w:rPr>
                <w:b/>
                <w:sz w:val="28"/>
              </w:rPr>
            </w:pP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жизни</w:t>
            </w:r>
          </w:p>
        </w:tc>
        <w:tc>
          <w:tcPr>
            <w:tcW w:w="2943" w:type="dxa"/>
          </w:tcPr>
          <w:p w14:paraId="073E0B53">
            <w:pPr>
              <w:pStyle w:val="7"/>
              <w:ind w:left="8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Сферы</w:t>
            </w:r>
          </w:p>
          <w:p w14:paraId="51B5E0BC">
            <w:pPr>
              <w:pStyle w:val="7"/>
              <w:spacing w:before="47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общественной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жизни</w:t>
            </w:r>
          </w:p>
        </w:tc>
      </w:tr>
      <w:tr w14:paraId="1D1FE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81" w:type="dxa"/>
          </w:tcPr>
          <w:p w14:paraId="5D523CD1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821" w:type="dxa"/>
          </w:tcPr>
          <w:p w14:paraId="3615AFF7">
            <w:pPr>
              <w:pStyle w:val="7"/>
              <w:ind w:left="105"/>
              <w:rPr>
                <w:sz w:val="28"/>
              </w:rPr>
            </w:pPr>
            <w:r>
              <w:rPr>
                <w:sz w:val="28"/>
              </w:rPr>
              <w:t>Ученики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оказали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ветеранам</w:t>
            </w:r>
          </w:p>
        </w:tc>
        <w:tc>
          <w:tcPr>
            <w:tcW w:w="2943" w:type="dxa"/>
          </w:tcPr>
          <w:p w14:paraId="003CB9B0">
            <w:pPr>
              <w:pStyle w:val="7"/>
              <w:rPr>
                <w:sz w:val="28"/>
              </w:rPr>
            </w:pPr>
          </w:p>
        </w:tc>
      </w:tr>
      <w:tr w14:paraId="6BDB6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81" w:type="dxa"/>
          </w:tcPr>
          <w:p w14:paraId="331D7FFC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821" w:type="dxa"/>
          </w:tcPr>
          <w:p w14:paraId="35D1E221">
            <w:pPr>
              <w:pStyle w:val="7"/>
              <w:ind w:left="105"/>
              <w:rPr>
                <w:sz w:val="28"/>
              </w:rPr>
            </w:pPr>
            <w:r>
              <w:rPr>
                <w:sz w:val="28"/>
              </w:rPr>
              <w:t>Алексей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устроился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работу</w:t>
            </w:r>
          </w:p>
        </w:tc>
        <w:tc>
          <w:tcPr>
            <w:tcW w:w="2943" w:type="dxa"/>
          </w:tcPr>
          <w:p w14:paraId="2F8153B0">
            <w:pPr>
              <w:pStyle w:val="7"/>
              <w:rPr>
                <w:sz w:val="28"/>
              </w:rPr>
            </w:pPr>
          </w:p>
        </w:tc>
      </w:tr>
      <w:tr w14:paraId="14CE6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81" w:type="dxa"/>
          </w:tcPr>
          <w:p w14:paraId="00C518F8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821" w:type="dxa"/>
          </w:tcPr>
          <w:p w14:paraId="78589E6A">
            <w:pPr>
              <w:pStyle w:val="7"/>
              <w:tabs>
                <w:tab w:val="left" w:pos="1894"/>
                <w:tab w:val="left" w:pos="3602"/>
                <w:tab w:val="left" w:pos="4231"/>
                <w:tab w:val="left" w:pos="5435"/>
              </w:tabs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Верующие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собрались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храме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57899163">
            <w:pPr>
              <w:pStyle w:val="7"/>
              <w:spacing w:before="47"/>
              <w:ind w:left="105"/>
              <w:rPr>
                <w:sz w:val="28"/>
              </w:rPr>
            </w:pPr>
            <w:r>
              <w:rPr>
                <w:sz w:val="28"/>
              </w:rPr>
              <w:t>религиозный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</w:t>
            </w:r>
          </w:p>
        </w:tc>
        <w:tc>
          <w:tcPr>
            <w:tcW w:w="2943" w:type="dxa"/>
          </w:tcPr>
          <w:p w14:paraId="68ED9F1A">
            <w:pPr>
              <w:pStyle w:val="7"/>
              <w:rPr>
                <w:sz w:val="28"/>
              </w:rPr>
            </w:pPr>
          </w:p>
        </w:tc>
      </w:tr>
      <w:tr w14:paraId="24C73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581" w:type="dxa"/>
          </w:tcPr>
          <w:p w14:paraId="50970A10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821" w:type="dxa"/>
          </w:tcPr>
          <w:p w14:paraId="065A341F">
            <w:pPr>
              <w:pStyle w:val="7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6-й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посетил</w:t>
            </w:r>
            <w:r>
              <w:rPr>
                <w:spacing w:val="-2"/>
                <w:sz w:val="28"/>
              </w:rPr>
              <w:t xml:space="preserve"> филармонию</w:t>
            </w:r>
          </w:p>
        </w:tc>
        <w:tc>
          <w:tcPr>
            <w:tcW w:w="2943" w:type="dxa"/>
          </w:tcPr>
          <w:p w14:paraId="1A3D23A8">
            <w:pPr>
              <w:pStyle w:val="7"/>
              <w:rPr>
                <w:sz w:val="28"/>
              </w:rPr>
            </w:pPr>
          </w:p>
        </w:tc>
      </w:tr>
      <w:tr w14:paraId="77CD7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81" w:type="dxa"/>
          </w:tcPr>
          <w:p w14:paraId="23DEE935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5821" w:type="dxa"/>
          </w:tcPr>
          <w:p w14:paraId="09B83F1C">
            <w:pPr>
              <w:pStyle w:val="7"/>
              <w:ind w:left="105"/>
              <w:rPr>
                <w:sz w:val="28"/>
              </w:rPr>
            </w:pPr>
            <w:r>
              <w:rPr>
                <w:sz w:val="28"/>
              </w:rPr>
              <w:t>Оппозиция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организовала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митинг</w:t>
            </w:r>
          </w:p>
        </w:tc>
        <w:tc>
          <w:tcPr>
            <w:tcW w:w="2943" w:type="dxa"/>
          </w:tcPr>
          <w:p w14:paraId="399049D4">
            <w:pPr>
              <w:pStyle w:val="7"/>
              <w:rPr>
                <w:sz w:val="28"/>
              </w:rPr>
            </w:pPr>
          </w:p>
        </w:tc>
      </w:tr>
    </w:tbl>
    <w:p w14:paraId="2D4794CA">
      <w:pPr>
        <w:pStyle w:val="4"/>
        <w:spacing w:before="51"/>
        <w:rPr>
          <w:b/>
          <w:i/>
        </w:rPr>
      </w:pPr>
    </w:p>
    <w:p w14:paraId="58761FC3">
      <w:pPr>
        <w:spacing w:before="1"/>
        <w:ind w:left="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Определите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правильные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ошибочные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утверждения.</w:t>
      </w:r>
    </w:p>
    <w:p w14:paraId="570BF652">
      <w:pPr>
        <w:spacing w:before="47"/>
        <w:ind w:left="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Если</w:t>
      </w:r>
      <w:r>
        <w:rPr>
          <w:b/>
          <w:i/>
          <w:spacing w:val="41"/>
          <w:sz w:val="28"/>
        </w:rPr>
        <w:t xml:space="preserve"> </w:t>
      </w:r>
      <w:r>
        <w:rPr>
          <w:b/>
          <w:i/>
          <w:sz w:val="28"/>
        </w:rPr>
        <w:t>вы</w:t>
      </w:r>
      <w:r>
        <w:rPr>
          <w:b/>
          <w:i/>
          <w:spacing w:val="41"/>
          <w:sz w:val="28"/>
        </w:rPr>
        <w:t xml:space="preserve"> </w:t>
      </w:r>
      <w:r>
        <w:rPr>
          <w:b/>
          <w:i/>
          <w:sz w:val="28"/>
        </w:rPr>
        <w:t>согласны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утверждением,</w:t>
      </w:r>
      <w:r>
        <w:rPr>
          <w:b/>
          <w:i/>
          <w:spacing w:val="39"/>
          <w:sz w:val="28"/>
        </w:rPr>
        <w:t xml:space="preserve"> </w:t>
      </w:r>
      <w:r>
        <w:rPr>
          <w:b/>
          <w:i/>
          <w:sz w:val="28"/>
        </w:rPr>
        <w:t>напишите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«да»,</w:t>
      </w:r>
      <w:r>
        <w:rPr>
          <w:b/>
          <w:i/>
          <w:spacing w:val="42"/>
          <w:sz w:val="28"/>
        </w:rPr>
        <w:t xml:space="preserve"> </w:t>
      </w:r>
      <w:r>
        <w:rPr>
          <w:b/>
          <w:i/>
          <w:sz w:val="28"/>
        </w:rPr>
        <w:t>если</w:t>
      </w:r>
      <w:r>
        <w:rPr>
          <w:b/>
          <w:i/>
          <w:spacing w:val="42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согласны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pacing w:val="-10"/>
          <w:sz w:val="28"/>
        </w:rPr>
        <w:t>–</w:t>
      </w:r>
    </w:p>
    <w:p w14:paraId="582BE7AC">
      <w:pPr>
        <w:spacing w:before="48"/>
        <w:ind w:left="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«нет».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Ответы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запишите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таблицу.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Максимальный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5"/>
          <w:sz w:val="28"/>
        </w:rPr>
        <w:t>10.</w:t>
      </w:r>
    </w:p>
    <w:p w14:paraId="580DB100">
      <w:pPr>
        <w:pStyle w:val="6"/>
        <w:numPr>
          <w:ilvl w:val="0"/>
          <w:numId w:val="1"/>
        </w:numPr>
        <w:tabs>
          <w:tab w:val="left" w:pos="1417"/>
        </w:tabs>
        <w:spacing w:before="209" w:after="0" w:line="271" w:lineRule="auto"/>
        <w:ind w:left="2" w:right="423" w:firstLine="707"/>
        <w:jc w:val="left"/>
        <w:rPr>
          <w:sz w:val="28"/>
        </w:rPr>
      </w:pPr>
      <w:r>
        <w:rPr>
          <w:color w:val="2C2C2D"/>
          <w:sz w:val="28"/>
        </w:rPr>
        <w:t>Совокупность уникальных качеств человека, его неповторимость называется индивидуальностью.</w:t>
      </w:r>
    </w:p>
    <w:p w14:paraId="6367569C">
      <w:pPr>
        <w:pStyle w:val="6"/>
        <w:numPr>
          <w:ilvl w:val="0"/>
          <w:numId w:val="1"/>
        </w:numPr>
        <w:tabs>
          <w:tab w:val="left" w:pos="1417"/>
        </w:tabs>
        <w:spacing w:before="7" w:after="0" w:line="240" w:lineRule="auto"/>
        <w:ind w:left="1417" w:right="0" w:hanging="707"/>
        <w:jc w:val="left"/>
        <w:rPr>
          <w:sz w:val="28"/>
        </w:rPr>
      </w:pPr>
      <w:r>
        <w:rPr>
          <w:color w:val="2C2C2D"/>
          <w:sz w:val="28"/>
        </w:rPr>
        <w:t>Личность</w:t>
      </w:r>
      <w:r>
        <w:rPr>
          <w:color w:val="2C2C2D"/>
          <w:spacing w:val="-8"/>
          <w:sz w:val="28"/>
        </w:rPr>
        <w:t xml:space="preserve"> </w:t>
      </w:r>
      <w:r>
        <w:rPr>
          <w:color w:val="2C2C2D"/>
          <w:sz w:val="28"/>
        </w:rPr>
        <w:t>обладает</w:t>
      </w:r>
      <w:r>
        <w:rPr>
          <w:color w:val="2C2C2D"/>
          <w:spacing w:val="-8"/>
          <w:sz w:val="28"/>
        </w:rPr>
        <w:t xml:space="preserve"> </w:t>
      </w:r>
      <w:r>
        <w:rPr>
          <w:color w:val="2C2C2D"/>
          <w:spacing w:val="-2"/>
          <w:sz w:val="28"/>
        </w:rPr>
        <w:t>сознанием.</w:t>
      </w:r>
    </w:p>
    <w:p w14:paraId="4C20B4C4">
      <w:pPr>
        <w:pStyle w:val="6"/>
        <w:numPr>
          <w:ilvl w:val="0"/>
          <w:numId w:val="1"/>
        </w:numPr>
        <w:tabs>
          <w:tab w:val="left" w:pos="1417"/>
        </w:tabs>
        <w:spacing w:before="44" w:after="0" w:line="271" w:lineRule="auto"/>
        <w:ind w:left="2" w:right="428" w:firstLine="707"/>
        <w:jc w:val="left"/>
        <w:rPr>
          <w:sz w:val="28"/>
        </w:rPr>
      </w:pPr>
      <w:r>
        <w:rPr>
          <w:color w:val="2C2C2D"/>
          <w:sz w:val="28"/>
        </w:rPr>
        <w:t xml:space="preserve">Естественной средой обитания для человека является социальная </w:t>
      </w:r>
      <w:r>
        <w:rPr>
          <w:color w:val="2C2C2D"/>
          <w:spacing w:val="-2"/>
          <w:sz w:val="28"/>
        </w:rPr>
        <w:t>группа.</w:t>
      </w:r>
    </w:p>
    <w:p w14:paraId="49134B60">
      <w:pPr>
        <w:pStyle w:val="6"/>
        <w:numPr>
          <w:ilvl w:val="0"/>
          <w:numId w:val="1"/>
        </w:numPr>
        <w:tabs>
          <w:tab w:val="left" w:pos="1487"/>
        </w:tabs>
        <w:spacing w:before="5" w:after="0" w:line="240" w:lineRule="auto"/>
        <w:ind w:left="1487" w:right="0" w:hanging="777"/>
        <w:jc w:val="left"/>
        <w:rPr>
          <w:sz w:val="28"/>
        </w:rPr>
      </w:pPr>
      <w:r>
        <w:rPr>
          <w:sz w:val="28"/>
        </w:rPr>
        <w:t>Личность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обществом.</w:t>
      </w:r>
    </w:p>
    <w:p w14:paraId="32CF62A8">
      <w:pPr>
        <w:pStyle w:val="6"/>
        <w:numPr>
          <w:ilvl w:val="0"/>
          <w:numId w:val="1"/>
        </w:numPr>
        <w:tabs>
          <w:tab w:val="left" w:pos="1417"/>
        </w:tabs>
        <w:spacing w:before="44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Потребности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6"/>
          <w:sz w:val="28"/>
        </w:rPr>
        <w:t xml:space="preserve"> </w:t>
      </w:r>
      <w:r>
        <w:rPr>
          <w:sz w:val="28"/>
        </w:rPr>
        <w:t>одним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14:paraId="720535FE">
      <w:pPr>
        <w:pStyle w:val="6"/>
        <w:numPr>
          <w:ilvl w:val="0"/>
          <w:numId w:val="1"/>
        </w:numPr>
        <w:tabs>
          <w:tab w:val="left" w:pos="1487"/>
        </w:tabs>
        <w:spacing w:before="44" w:after="0" w:line="240" w:lineRule="auto"/>
        <w:ind w:left="1487" w:right="0" w:hanging="777"/>
        <w:jc w:val="left"/>
        <w:rPr>
          <w:sz w:val="28"/>
        </w:rPr>
      </w:pPr>
      <w:r>
        <w:rPr>
          <w:sz w:val="28"/>
        </w:rPr>
        <w:t>Защита</w:t>
      </w:r>
      <w:r>
        <w:rPr>
          <w:spacing w:val="-7"/>
          <w:sz w:val="28"/>
        </w:rPr>
        <w:t xml:space="preserve"> </w:t>
      </w:r>
      <w:r>
        <w:rPr>
          <w:sz w:val="28"/>
        </w:rPr>
        <w:t>Отечества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почетное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РФ</w:t>
      </w:r>
    </w:p>
    <w:p w14:paraId="178289C8">
      <w:pPr>
        <w:pStyle w:val="6"/>
        <w:numPr>
          <w:ilvl w:val="0"/>
          <w:numId w:val="1"/>
        </w:numPr>
        <w:tabs>
          <w:tab w:val="left" w:pos="1417"/>
        </w:tabs>
        <w:spacing w:before="44" w:after="0" w:line="271" w:lineRule="auto"/>
        <w:ind w:left="2" w:right="431" w:firstLine="707"/>
        <w:jc w:val="left"/>
        <w:rPr>
          <w:sz w:val="28"/>
        </w:rPr>
      </w:pPr>
      <w:r>
        <w:rPr>
          <w:sz w:val="28"/>
        </w:rPr>
        <w:t>Современное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построено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принципе</w:t>
      </w:r>
      <w:r>
        <w:rPr>
          <w:spacing w:val="40"/>
          <w:sz w:val="28"/>
        </w:rPr>
        <w:t xml:space="preserve"> </w:t>
      </w:r>
      <w:r>
        <w:rPr>
          <w:sz w:val="28"/>
        </w:rPr>
        <w:t>подчинения личности государству.</w:t>
      </w:r>
    </w:p>
    <w:p w14:paraId="460722F3">
      <w:pPr>
        <w:pStyle w:val="6"/>
        <w:numPr>
          <w:ilvl w:val="0"/>
          <w:numId w:val="1"/>
        </w:numPr>
        <w:tabs>
          <w:tab w:val="left" w:pos="1417"/>
        </w:tabs>
        <w:spacing w:before="4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Человек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семье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роли.</w:t>
      </w:r>
    </w:p>
    <w:p w14:paraId="5694F0B2">
      <w:pPr>
        <w:pStyle w:val="6"/>
        <w:numPr>
          <w:ilvl w:val="0"/>
          <w:numId w:val="1"/>
        </w:numPr>
        <w:tabs>
          <w:tab w:val="left" w:pos="1417"/>
        </w:tabs>
        <w:spacing w:before="44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Деятельность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8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бессознательный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характер</w:t>
      </w:r>
    </w:p>
    <w:p w14:paraId="57499719">
      <w:pPr>
        <w:pStyle w:val="6"/>
        <w:numPr>
          <w:ilvl w:val="0"/>
          <w:numId w:val="1"/>
        </w:numPr>
        <w:tabs>
          <w:tab w:val="left" w:pos="1417"/>
        </w:tabs>
        <w:spacing w:before="47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Религия</w:t>
      </w:r>
      <w:r>
        <w:rPr>
          <w:spacing w:val="-6"/>
          <w:sz w:val="28"/>
        </w:rPr>
        <w:t xml:space="preserve"> </w:t>
      </w:r>
      <w:r>
        <w:rPr>
          <w:sz w:val="28"/>
        </w:rPr>
        <w:t>оказывает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мировоззрение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14:paraId="7F95D3A5">
      <w:pPr>
        <w:pStyle w:val="6"/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080" w:right="425" w:bottom="280" w:left="1700" w:header="720" w:footer="720" w:gutter="0"/>
          <w:cols w:space="720" w:num="1"/>
        </w:sectPr>
      </w:pPr>
    </w:p>
    <w:p w14:paraId="72D3CED2">
      <w:pPr>
        <w:spacing w:before="76" w:line="276" w:lineRule="auto"/>
        <w:ind w:left="361" w:right="423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40"/>
          <w:sz w:val="28"/>
        </w:rPr>
        <w:t xml:space="preserve"> </w:t>
      </w:r>
      <w:r>
        <w:rPr>
          <w:b/>
          <w:i/>
          <w:sz w:val="28"/>
        </w:rPr>
        <w:t>Рассмотрите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фотографии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укажите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каждой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них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характерный вид деятельности.</w:t>
      </w:r>
    </w:p>
    <w:p w14:paraId="77C3CDAB">
      <w:pPr>
        <w:spacing w:before="0" w:after="50" w:line="321" w:lineRule="exact"/>
        <w:ind w:left="6307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6.</w:t>
      </w:r>
    </w:p>
    <w:tbl>
      <w:tblPr>
        <w:tblStyle w:val="3"/>
        <w:tblW w:w="0" w:type="auto"/>
        <w:tblInd w:w="3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00"/>
        <w:gridCol w:w="5185"/>
      </w:tblGrid>
      <w:tr w14:paraId="3B4CD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00" w:type="dxa"/>
          </w:tcPr>
          <w:p w14:paraId="4E0FB42A">
            <w:pPr>
              <w:pStyle w:val="7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185" w:type="dxa"/>
          </w:tcPr>
          <w:p w14:paraId="7E8DC89A">
            <w:pPr>
              <w:pStyle w:val="7"/>
              <w:ind w:left="815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14:paraId="693DD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9" w:hRule="atLeast"/>
        </w:trPr>
        <w:tc>
          <w:tcPr>
            <w:tcW w:w="3800" w:type="dxa"/>
          </w:tcPr>
          <w:p w14:paraId="215AD441">
            <w:pPr>
              <w:pStyle w:val="7"/>
              <w:ind w:left="81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856105" cy="1816735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6637" cy="1816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5" w:type="dxa"/>
          </w:tcPr>
          <w:p w14:paraId="45CAC065">
            <w:pPr>
              <w:pStyle w:val="7"/>
              <w:ind w:left="816" w:right="-4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760980" cy="184658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425" cy="1847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19E3D0">
      <w:pPr>
        <w:pStyle w:val="4"/>
        <w:spacing w:before="48"/>
        <w:rPr>
          <w:b/>
          <w:i/>
        </w:rPr>
      </w:pPr>
    </w:p>
    <w:p w14:paraId="1E35805E">
      <w:pPr>
        <w:spacing w:before="0" w:line="278" w:lineRule="auto"/>
        <w:ind w:left="361" w:right="423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2"/>
          <w:sz w:val="28"/>
        </w:rPr>
        <w:t xml:space="preserve"> </w:t>
      </w:r>
      <w:r>
        <w:rPr>
          <w:b/>
          <w:i/>
          <w:sz w:val="28"/>
        </w:rPr>
        <w:t>Составьте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определение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понятия,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используя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слова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списка. Запишите понятия. Ответ запишите в таблицу.</w:t>
      </w:r>
    </w:p>
    <w:p w14:paraId="522FEAB5">
      <w:pPr>
        <w:spacing w:before="0" w:line="317" w:lineRule="exact"/>
        <w:ind w:left="361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15.</w:t>
      </w:r>
    </w:p>
    <w:p w14:paraId="7025B9C7">
      <w:pPr>
        <w:pStyle w:val="4"/>
        <w:spacing w:before="5"/>
        <w:rPr>
          <w:b/>
          <w:i/>
        </w:rPr>
      </w:pPr>
    </w:p>
    <w:p w14:paraId="6542BC7B">
      <w:pPr>
        <w:pStyle w:val="6"/>
        <w:numPr>
          <w:ilvl w:val="1"/>
          <w:numId w:val="1"/>
        </w:numPr>
        <w:tabs>
          <w:tab w:val="left" w:pos="2126"/>
        </w:tabs>
        <w:spacing w:before="0" w:after="0" w:line="273" w:lineRule="auto"/>
        <w:ind w:left="1081" w:right="420" w:firstLine="708"/>
        <w:jc w:val="left"/>
        <w:rPr>
          <w:sz w:val="28"/>
        </w:rPr>
      </w:pPr>
      <w:r>
        <w:rPr>
          <w:sz w:val="28"/>
        </w:rPr>
        <w:t>Умений,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передачи,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40"/>
          <w:sz w:val="28"/>
        </w:rPr>
        <w:t xml:space="preserve"> </w:t>
      </w:r>
      <w:r>
        <w:rPr>
          <w:sz w:val="28"/>
        </w:rPr>
        <w:t>целенаправленной, навыков, и, личности, знаний;</w:t>
      </w:r>
    </w:p>
    <w:p w14:paraId="5BC27E8D">
      <w:pPr>
        <w:pStyle w:val="6"/>
        <w:numPr>
          <w:ilvl w:val="1"/>
          <w:numId w:val="1"/>
        </w:numPr>
        <w:tabs>
          <w:tab w:val="left" w:pos="2126"/>
        </w:tabs>
        <w:spacing w:before="5" w:after="0" w:line="271" w:lineRule="auto"/>
        <w:ind w:left="1081" w:right="420" w:firstLine="708"/>
        <w:jc w:val="left"/>
        <w:rPr>
          <w:sz w:val="28"/>
        </w:rPr>
      </w:pPr>
      <w:r>
        <w:rPr>
          <w:sz w:val="28"/>
        </w:rPr>
        <w:t>На,</w:t>
      </w:r>
      <w:r>
        <w:rPr>
          <w:spacing w:val="40"/>
          <w:sz w:val="28"/>
        </w:rPr>
        <w:t xml:space="preserve"> </w:t>
      </w:r>
      <w:r>
        <w:rPr>
          <w:sz w:val="28"/>
        </w:rPr>
        <w:t>форма,</w:t>
      </w:r>
      <w:r>
        <w:rPr>
          <w:spacing w:val="40"/>
          <w:sz w:val="28"/>
        </w:rPr>
        <w:t xml:space="preserve"> </w:t>
      </w:r>
      <w:r>
        <w:rPr>
          <w:sz w:val="28"/>
        </w:rPr>
        <w:t>сверхъестественное,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в,</w:t>
      </w:r>
      <w:r>
        <w:rPr>
          <w:spacing w:val="40"/>
          <w:sz w:val="28"/>
        </w:rPr>
        <w:t xml:space="preserve"> </w:t>
      </w:r>
      <w:r>
        <w:rPr>
          <w:sz w:val="28"/>
        </w:rPr>
        <w:t>вере,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мира, </w:t>
      </w:r>
      <w:r>
        <w:rPr>
          <w:spacing w:val="-2"/>
          <w:sz w:val="28"/>
        </w:rPr>
        <w:t>основанная;</w:t>
      </w:r>
    </w:p>
    <w:p w14:paraId="750BA0C7">
      <w:pPr>
        <w:pStyle w:val="6"/>
        <w:numPr>
          <w:ilvl w:val="1"/>
          <w:numId w:val="1"/>
        </w:numPr>
        <w:tabs>
          <w:tab w:val="left" w:pos="2126"/>
        </w:tabs>
        <w:spacing w:before="10" w:after="0" w:line="271" w:lineRule="auto"/>
        <w:ind w:left="1081" w:right="430" w:firstLine="708"/>
        <w:jc w:val="left"/>
        <w:rPr>
          <w:sz w:val="28"/>
        </w:rPr>
      </w:pPr>
      <w:r>
        <w:rPr>
          <w:sz w:val="28"/>
        </w:rPr>
        <w:t>Действительности,</w:t>
      </w:r>
      <w:r>
        <w:rPr>
          <w:spacing w:val="80"/>
          <w:sz w:val="28"/>
        </w:rPr>
        <w:t xml:space="preserve"> </w:t>
      </w:r>
      <w:r>
        <w:rPr>
          <w:sz w:val="28"/>
        </w:rPr>
        <w:t>для,</w:t>
      </w:r>
      <w:r>
        <w:rPr>
          <w:spacing w:val="80"/>
          <w:sz w:val="28"/>
        </w:rPr>
        <w:t xml:space="preserve"> </w:t>
      </w:r>
      <w:r>
        <w:rPr>
          <w:sz w:val="28"/>
        </w:rPr>
        <w:t>специфический,</w:t>
      </w:r>
      <w:r>
        <w:rPr>
          <w:spacing w:val="80"/>
          <w:sz w:val="28"/>
        </w:rPr>
        <w:t xml:space="preserve"> </w:t>
      </w:r>
      <w:r>
        <w:rPr>
          <w:sz w:val="28"/>
        </w:rPr>
        <w:t>преобразования, человека, тип.</w:t>
      </w:r>
    </w:p>
    <w:p w14:paraId="75C62BB5">
      <w:pPr>
        <w:spacing w:before="289" w:line="276" w:lineRule="auto"/>
        <w:ind w:left="2" w:right="423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13"/>
          <w:sz w:val="28"/>
        </w:rPr>
        <w:t xml:space="preserve"> </w:t>
      </w:r>
      <w:r>
        <w:rPr>
          <w:b/>
          <w:i/>
          <w:sz w:val="28"/>
        </w:rPr>
        <w:t>Прочитайте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примеры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конфликтов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соотнесите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способ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(путь) решения конфликтов. Ответ запишите в таблицу.</w:t>
      </w:r>
    </w:p>
    <w:p w14:paraId="633A5B72">
      <w:pPr>
        <w:spacing w:before="0" w:after="48" w:line="321" w:lineRule="exact"/>
        <w:ind w:left="616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10.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4820"/>
        <w:gridCol w:w="3970"/>
      </w:tblGrid>
      <w:tr w14:paraId="27ED8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54" w:type="dxa"/>
          </w:tcPr>
          <w:p w14:paraId="6A6A1C07">
            <w:pPr>
              <w:pStyle w:val="7"/>
              <w:rPr>
                <w:sz w:val="28"/>
              </w:rPr>
            </w:pPr>
          </w:p>
        </w:tc>
        <w:tc>
          <w:tcPr>
            <w:tcW w:w="4820" w:type="dxa"/>
          </w:tcPr>
          <w:p w14:paraId="0AA2ECCF">
            <w:pPr>
              <w:pStyle w:val="7"/>
              <w:ind w:left="816"/>
              <w:rPr>
                <w:sz w:val="28"/>
              </w:rPr>
            </w:pPr>
            <w:r>
              <w:rPr>
                <w:sz w:val="28"/>
              </w:rPr>
              <w:t>Пример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конфликта</w:t>
            </w:r>
          </w:p>
        </w:tc>
        <w:tc>
          <w:tcPr>
            <w:tcW w:w="3970" w:type="dxa"/>
          </w:tcPr>
          <w:p w14:paraId="00BBD95D">
            <w:pPr>
              <w:pStyle w:val="7"/>
              <w:ind w:left="816"/>
              <w:rPr>
                <w:sz w:val="28"/>
              </w:rPr>
            </w:pPr>
            <w:r>
              <w:rPr>
                <w:sz w:val="28"/>
              </w:rPr>
              <w:t>Путь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конфликта</w:t>
            </w:r>
          </w:p>
        </w:tc>
      </w:tr>
      <w:tr w14:paraId="1FF3C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3" w:hRule="atLeast"/>
        </w:trPr>
        <w:tc>
          <w:tcPr>
            <w:tcW w:w="554" w:type="dxa"/>
          </w:tcPr>
          <w:p w14:paraId="5344102D">
            <w:pPr>
              <w:pStyle w:val="7"/>
              <w:ind w:left="41" w:right="1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4820" w:type="dxa"/>
          </w:tcPr>
          <w:p w14:paraId="12279EA9">
            <w:pPr>
              <w:pStyle w:val="7"/>
              <w:spacing w:line="276" w:lineRule="auto"/>
              <w:ind w:left="108" w:right="96" w:firstLine="708"/>
              <w:jc w:val="both"/>
              <w:rPr>
                <w:sz w:val="28"/>
              </w:rPr>
            </w:pPr>
            <w:r>
              <w:rPr>
                <w:sz w:val="28"/>
              </w:rPr>
              <w:t>Максим и Андрей работали на машиностроительном заводе в паре. Бригадир поставил задачу рабочим сделать новую деталь к концу дня.</w:t>
            </w:r>
          </w:p>
          <w:p w14:paraId="6ABFC5C0">
            <w:pPr>
              <w:pStyle w:val="7"/>
              <w:spacing w:line="276" w:lineRule="auto"/>
              <w:ind w:left="108" w:right="95" w:firstLine="708"/>
              <w:jc w:val="both"/>
              <w:rPr>
                <w:sz w:val="28"/>
              </w:rPr>
            </w:pPr>
            <w:r>
              <w:rPr>
                <w:sz w:val="28"/>
              </w:rPr>
              <w:t>Между Максимом и Андреем возник спор, как сделать эту деталь. 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разговоров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приняли решение объединить свои идеи, выполнив</w:t>
            </w:r>
            <w:r>
              <w:rPr>
                <w:spacing w:val="5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работу</w:t>
            </w:r>
            <w:r>
              <w:rPr>
                <w:spacing w:val="56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качественно</w:t>
            </w:r>
            <w:r>
              <w:rPr>
                <w:spacing w:val="57"/>
                <w:w w:val="150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и</w:t>
            </w:r>
          </w:p>
          <w:p w14:paraId="5CC6C5E5">
            <w:pPr>
              <w:pStyle w:val="7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эффективно.</w:t>
            </w:r>
          </w:p>
        </w:tc>
        <w:tc>
          <w:tcPr>
            <w:tcW w:w="3970" w:type="dxa"/>
            <w:vMerge w:val="restart"/>
          </w:tcPr>
          <w:p w14:paraId="1DD0B539">
            <w:pPr>
              <w:pStyle w:val="7"/>
              <w:numPr>
                <w:ilvl w:val="0"/>
                <w:numId w:val="2"/>
              </w:numPr>
              <w:tabs>
                <w:tab w:val="left" w:pos="827"/>
              </w:tabs>
              <w:spacing w:before="0" w:after="0" w:line="240" w:lineRule="auto"/>
              <w:ind w:left="827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сотрудничество,</w:t>
            </w:r>
          </w:p>
          <w:p w14:paraId="3BEAC632">
            <w:pPr>
              <w:pStyle w:val="7"/>
              <w:numPr>
                <w:ilvl w:val="0"/>
                <w:numId w:val="2"/>
              </w:numPr>
              <w:tabs>
                <w:tab w:val="left" w:pos="827"/>
              </w:tabs>
              <w:spacing w:before="47" w:after="0" w:line="240" w:lineRule="auto"/>
              <w:ind w:left="827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приспособление/уступка,</w:t>
            </w:r>
          </w:p>
          <w:p w14:paraId="4A858C0F">
            <w:pPr>
              <w:pStyle w:val="7"/>
              <w:numPr>
                <w:ilvl w:val="0"/>
                <w:numId w:val="2"/>
              </w:numPr>
              <w:tabs>
                <w:tab w:val="left" w:pos="827"/>
              </w:tabs>
              <w:spacing w:before="48" w:after="0" w:line="240" w:lineRule="auto"/>
              <w:ind w:left="827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посредничество,</w:t>
            </w:r>
          </w:p>
          <w:p w14:paraId="717A0953">
            <w:pPr>
              <w:pStyle w:val="7"/>
              <w:numPr>
                <w:ilvl w:val="0"/>
                <w:numId w:val="2"/>
              </w:numPr>
              <w:tabs>
                <w:tab w:val="left" w:pos="827"/>
              </w:tabs>
              <w:spacing w:before="51" w:after="0" w:line="240" w:lineRule="auto"/>
              <w:ind w:left="827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компромисс,</w:t>
            </w:r>
          </w:p>
          <w:p w14:paraId="13D6B64E">
            <w:pPr>
              <w:pStyle w:val="7"/>
              <w:numPr>
                <w:ilvl w:val="0"/>
                <w:numId w:val="2"/>
              </w:numPr>
              <w:tabs>
                <w:tab w:val="left" w:pos="828"/>
                <w:tab w:val="left" w:pos="3600"/>
              </w:tabs>
              <w:spacing w:before="47" w:after="0" w:line="276" w:lineRule="auto"/>
              <w:ind w:left="828" w:right="93" w:hanging="36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избегание/уход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от </w:t>
            </w:r>
            <w:r>
              <w:rPr>
                <w:spacing w:val="-2"/>
                <w:sz w:val="28"/>
              </w:rPr>
              <w:t>конфликта.</w:t>
            </w:r>
          </w:p>
        </w:tc>
      </w:tr>
      <w:tr w14:paraId="313D6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54" w:type="dxa"/>
          </w:tcPr>
          <w:p w14:paraId="5181E06A">
            <w:pPr>
              <w:pStyle w:val="7"/>
              <w:ind w:right="1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4820" w:type="dxa"/>
          </w:tcPr>
          <w:p w14:paraId="4B2C8D57">
            <w:pPr>
              <w:pStyle w:val="7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Максим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Андрей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38583953">
            <w:pPr>
              <w:pStyle w:val="7"/>
              <w:spacing w:before="47"/>
              <w:ind w:right="96"/>
              <w:jc w:val="right"/>
              <w:rPr>
                <w:sz w:val="28"/>
              </w:rPr>
            </w:pPr>
            <w:r>
              <w:rPr>
                <w:sz w:val="28"/>
              </w:rPr>
              <w:t>машиностроительном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заводе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паре.</w:t>
            </w:r>
          </w:p>
        </w:tc>
        <w:tc>
          <w:tcPr>
            <w:tcW w:w="3970" w:type="dxa"/>
            <w:vMerge w:val="continue"/>
            <w:tcBorders>
              <w:top w:val="nil"/>
            </w:tcBorders>
          </w:tcPr>
          <w:p w14:paraId="3425286C">
            <w:pPr>
              <w:rPr>
                <w:sz w:val="2"/>
                <w:szCs w:val="2"/>
              </w:rPr>
            </w:pPr>
          </w:p>
        </w:tc>
      </w:tr>
    </w:tbl>
    <w:p w14:paraId="7D40395D">
      <w:pPr>
        <w:spacing w:after="0"/>
        <w:rPr>
          <w:sz w:val="2"/>
          <w:szCs w:val="2"/>
        </w:rPr>
        <w:sectPr>
          <w:footerReference r:id="rId5" w:type="default"/>
          <w:pgSz w:w="11910" w:h="16840"/>
          <w:pgMar w:top="700" w:right="425" w:bottom="1200" w:left="1700" w:header="0" w:footer="1000" w:gutter="0"/>
          <w:pgNumType w:start="2"/>
          <w:cols w:space="720" w:num="1"/>
        </w:sect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4820"/>
        <w:gridCol w:w="3970"/>
      </w:tblGrid>
      <w:tr w14:paraId="3ABF9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 w:hRule="atLeast"/>
        </w:trPr>
        <w:tc>
          <w:tcPr>
            <w:tcW w:w="554" w:type="dxa"/>
          </w:tcPr>
          <w:p w14:paraId="11170D53">
            <w:pPr>
              <w:pStyle w:val="7"/>
              <w:rPr>
                <w:sz w:val="28"/>
              </w:rPr>
            </w:pPr>
          </w:p>
        </w:tc>
        <w:tc>
          <w:tcPr>
            <w:tcW w:w="4820" w:type="dxa"/>
          </w:tcPr>
          <w:p w14:paraId="2007DA68">
            <w:pPr>
              <w:pStyle w:val="7"/>
              <w:spacing w:line="276" w:lineRule="auto"/>
              <w:ind w:left="108"/>
              <w:rPr>
                <w:sz w:val="28"/>
              </w:rPr>
            </w:pPr>
            <w:r>
              <w:rPr>
                <w:sz w:val="28"/>
              </w:rPr>
              <w:t>Бригадир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поставил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рабочим сделать новую деталь к концу дня.</w:t>
            </w:r>
          </w:p>
          <w:p w14:paraId="70CFAA7B">
            <w:pPr>
              <w:pStyle w:val="7"/>
              <w:spacing w:before="1" w:line="276" w:lineRule="auto"/>
              <w:ind w:left="108" w:firstLine="708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Максимом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Андреем возник спор, как сделать эту деталь.</w:t>
            </w:r>
          </w:p>
          <w:p w14:paraId="729E9AF6">
            <w:pPr>
              <w:pStyle w:val="7"/>
              <w:spacing w:line="321" w:lineRule="exact"/>
              <w:ind w:left="816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25"/>
                <w:sz w:val="28"/>
              </w:rPr>
              <w:t xml:space="preserve">  </w:t>
            </w:r>
            <w:r>
              <w:rPr>
                <w:sz w:val="28"/>
              </w:rPr>
              <w:t>долгого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z w:val="28"/>
              </w:rPr>
              <w:t>спора</w:t>
            </w:r>
            <w:r>
              <w:rPr>
                <w:spacing w:val="27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Максим</w:t>
            </w:r>
          </w:p>
          <w:p w14:paraId="19343162">
            <w:pPr>
              <w:pStyle w:val="7"/>
              <w:spacing w:before="48"/>
              <w:ind w:left="108"/>
              <w:rPr>
                <w:sz w:val="28"/>
              </w:rPr>
            </w:pPr>
            <w:r>
              <w:rPr>
                <w:sz w:val="28"/>
              </w:rPr>
              <w:t>был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вынужден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Андрея.</w:t>
            </w:r>
          </w:p>
        </w:tc>
        <w:tc>
          <w:tcPr>
            <w:tcW w:w="3970" w:type="dxa"/>
          </w:tcPr>
          <w:p w14:paraId="7608D2DF">
            <w:pPr>
              <w:pStyle w:val="7"/>
              <w:rPr>
                <w:sz w:val="28"/>
              </w:rPr>
            </w:pPr>
          </w:p>
        </w:tc>
      </w:tr>
    </w:tbl>
    <w:p w14:paraId="7621610F">
      <w:pPr>
        <w:spacing w:before="297" w:line="276" w:lineRule="auto"/>
        <w:ind w:left="2" w:right="424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6.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Соотнесите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права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свободы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человека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гражданина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группами прав. Запишите через запятую соответствующие цифры в таблицу. За каждое правильное соотнесение 2 балла. Максимальный балл – 18.</w:t>
      </w:r>
    </w:p>
    <w:p w14:paraId="0B5D4270">
      <w:pPr>
        <w:pStyle w:val="4"/>
        <w:spacing w:before="48"/>
        <w:rPr>
          <w:b/>
          <w:i/>
          <w:sz w:val="20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5956"/>
        <w:gridCol w:w="3119"/>
      </w:tblGrid>
      <w:tr w14:paraId="1D7ED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562" w:type="dxa"/>
          </w:tcPr>
          <w:p w14:paraId="4B6049D9">
            <w:pPr>
              <w:pStyle w:val="7"/>
              <w:rPr>
                <w:sz w:val="28"/>
              </w:rPr>
            </w:pPr>
          </w:p>
        </w:tc>
        <w:tc>
          <w:tcPr>
            <w:tcW w:w="5956" w:type="dxa"/>
          </w:tcPr>
          <w:p w14:paraId="1B1564C6">
            <w:pPr>
              <w:pStyle w:val="7"/>
              <w:ind w:left="1519"/>
              <w:rPr>
                <w:sz w:val="28"/>
              </w:rPr>
            </w:pPr>
            <w:r>
              <w:rPr>
                <w:sz w:val="28"/>
              </w:rPr>
              <w:t>Группы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</w:t>
            </w:r>
          </w:p>
        </w:tc>
        <w:tc>
          <w:tcPr>
            <w:tcW w:w="3119" w:type="dxa"/>
          </w:tcPr>
          <w:p w14:paraId="5AED33C6">
            <w:pPr>
              <w:pStyle w:val="7"/>
              <w:ind w:left="17" w:right="9"/>
              <w:jc w:val="center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гражданина, </w:t>
            </w:r>
            <w:r>
              <w:rPr>
                <w:sz w:val="28"/>
              </w:rPr>
              <w:t>закрепленные в</w:t>
            </w:r>
          </w:p>
          <w:p w14:paraId="311E2D3A">
            <w:pPr>
              <w:pStyle w:val="7"/>
              <w:spacing w:before="2" w:line="301" w:lineRule="exact"/>
              <w:ind w:left="17" w:right="14"/>
              <w:jc w:val="center"/>
              <w:rPr>
                <w:sz w:val="28"/>
              </w:rPr>
            </w:pPr>
            <w:r>
              <w:rPr>
                <w:sz w:val="28"/>
              </w:rPr>
              <w:t>Конституции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РФ.</w:t>
            </w:r>
          </w:p>
        </w:tc>
      </w:tr>
      <w:tr w14:paraId="009A5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62" w:type="dxa"/>
          </w:tcPr>
          <w:p w14:paraId="4A477560">
            <w:pPr>
              <w:pStyle w:val="7"/>
              <w:ind w:left="42" w:right="17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956" w:type="dxa"/>
          </w:tcPr>
          <w:p w14:paraId="5631ECD2">
            <w:pPr>
              <w:pStyle w:val="7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Гражданские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(личные)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которые принадлежат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каждому человеку</w:t>
            </w:r>
          </w:p>
        </w:tc>
        <w:tc>
          <w:tcPr>
            <w:tcW w:w="3119" w:type="dxa"/>
          </w:tcPr>
          <w:p w14:paraId="613E9049">
            <w:pPr>
              <w:pStyle w:val="7"/>
              <w:rPr>
                <w:sz w:val="28"/>
              </w:rPr>
            </w:pPr>
          </w:p>
        </w:tc>
      </w:tr>
      <w:tr w14:paraId="4F8DE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562" w:type="dxa"/>
          </w:tcPr>
          <w:p w14:paraId="17FA3F86">
            <w:pPr>
              <w:pStyle w:val="7"/>
              <w:spacing w:line="321" w:lineRule="exact"/>
              <w:ind w:right="17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956" w:type="dxa"/>
          </w:tcPr>
          <w:p w14:paraId="23D11238">
            <w:pPr>
              <w:pStyle w:val="7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</w:t>
            </w:r>
          </w:p>
          <w:p w14:paraId="2E054D50">
            <w:pPr>
              <w:pStyle w:val="7"/>
              <w:spacing w:line="322" w:lineRule="exact"/>
              <w:ind w:left="107" w:right="4"/>
              <w:rPr>
                <w:sz w:val="28"/>
              </w:rPr>
            </w:pPr>
            <w:r>
              <w:rPr>
                <w:sz w:val="28"/>
              </w:rPr>
              <w:t>(права, которые позволяют личности участвовать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общества)</w:t>
            </w:r>
          </w:p>
        </w:tc>
        <w:tc>
          <w:tcPr>
            <w:tcW w:w="3119" w:type="dxa"/>
          </w:tcPr>
          <w:p w14:paraId="56DE10F3">
            <w:pPr>
              <w:pStyle w:val="7"/>
              <w:rPr>
                <w:sz w:val="28"/>
              </w:rPr>
            </w:pPr>
          </w:p>
        </w:tc>
      </w:tr>
      <w:tr w14:paraId="72444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62" w:type="dxa"/>
          </w:tcPr>
          <w:p w14:paraId="44810C87">
            <w:pPr>
              <w:pStyle w:val="7"/>
              <w:spacing w:line="301" w:lineRule="exact"/>
              <w:ind w:left="26" w:right="17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956" w:type="dxa"/>
          </w:tcPr>
          <w:p w14:paraId="031000DF">
            <w:pPr>
              <w:pStyle w:val="7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Экономические</w:t>
            </w:r>
          </w:p>
        </w:tc>
        <w:tc>
          <w:tcPr>
            <w:tcW w:w="3119" w:type="dxa"/>
          </w:tcPr>
          <w:p w14:paraId="2662E06A">
            <w:pPr>
              <w:pStyle w:val="7"/>
              <w:rPr>
                <w:sz w:val="24"/>
              </w:rPr>
            </w:pPr>
          </w:p>
        </w:tc>
      </w:tr>
      <w:tr w14:paraId="09DFD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562" w:type="dxa"/>
          </w:tcPr>
          <w:p w14:paraId="11EF9D2C">
            <w:pPr>
              <w:pStyle w:val="7"/>
              <w:ind w:left="1" w:right="17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956" w:type="dxa"/>
          </w:tcPr>
          <w:p w14:paraId="7C4246DC">
            <w:pPr>
              <w:pStyle w:val="7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Социальные</w:t>
            </w:r>
          </w:p>
          <w:p w14:paraId="57A34597">
            <w:pPr>
              <w:pStyle w:val="7"/>
              <w:spacing w:line="320" w:lineRule="atLeast"/>
              <w:ind w:left="107"/>
              <w:rPr>
                <w:sz w:val="28"/>
              </w:rPr>
            </w:pPr>
            <w:r>
              <w:rPr>
                <w:sz w:val="28"/>
              </w:rPr>
              <w:t>(права,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подразумевают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притязания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 достойный уровень жизни и благосостояние)</w:t>
            </w:r>
          </w:p>
        </w:tc>
        <w:tc>
          <w:tcPr>
            <w:tcW w:w="3119" w:type="dxa"/>
          </w:tcPr>
          <w:p w14:paraId="33DE76C9">
            <w:pPr>
              <w:pStyle w:val="7"/>
              <w:rPr>
                <w:sz w:val="28"/>
              </w:rPr>
            </w:pPr>
          </w:p>
        </w:tc>
      </w:tr>
      <w:tr w14:paraId="5682A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62" w:type="dxa"/>
          </w:tcPr>
          <w:p w14:paraId="498DDC0A">
            <w:pPr>
              <w:pStyle w:val="7"/>
              <w:ind w:left="31" w:right="17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5956" w:type="dxa"/>
          </w:tcPr>
          <w:p w14:paraId="18880AEA">
            <w:pPr>
              <w:pStyle w:val="7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Культурные</w:t>
            </w:r>
          </w:p>
          <w:p w14:paraId="7AE0681E">
            <w:pPr>
              <w:pStyle w:val="7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(права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свободы,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обеспечивающие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духовное развитие и самореализацию личности)</w:t>
            </w:r>
          </w:p>
        </w:tc>
        <w:tc>
          <w:tcPr>
            <w:tcW w:w="3119" w:type="dxa"/>
          </w:tcPr>
          <w:p w14:paraId="46923706">
            <w:pPr>
              <w:pStyle w:val="7"/>
              <w:rPr>
                <w:sz w:val="28"/>
              </w:rPr>
            </w:pPr>
          </w:p>
        </w:tc>
      </w:tr>
    </w:tbl>
    <w:p w14:paraId="746D0C28">
      <w:pPr>
        <w:pStyle w:val="6"/>
        <w:numPr>
          <w:ilvl w:val="0"/>
          <w:numId w:val="3"/>
        </w:numPr>
        <w:tabs>
          <w:tab w:val="left" w:pos="1417"/>
        </w:tabs>
        <w:spacing w:before="284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20);</w:t>
      </w:r>
    </w:p>
    <w:p w14:paraId="30E56C7F">
      <w:pPr>
        <w:pStyle w:val="6"/>
        <w:numPr>
          <w:ilvl w:val="0"/>
          <w:numId w:val="3"/>
        </w:numPr>
        <w:tabs>
          <w:tab w:val="left" w:pos="1417"/>
        </w:tabs>
        <w:spacing w:before="48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Право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достоинство</w:t>
      </w:r>
      <w:r>
        <w:rPr>
          <w:spacing w:val="-4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6"/>
          <w:sz w:val="28"/>
        </w:rPr>
        <w:t xml:space="preserve"> </w:t>
      </w:r>
      <w:r>
        <w:rPr>
          <w:sz w:val="28"/>
        </w:rPr>
        <w:t>21,</w:t>
      </w:r>
      <w:r>
        <w:rPr>
          <w:spacing w:val="-5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1);</w:t>
      </w:r>
    </w:p>
    <w:p w14:paraId="2174A385">
      <w:pPr>
        <w:pStyle w:val="6"/>
        <w:numPr>
          <w:ilvl w:val="0"/>
          <w:numId w:val="3"/>
        </w:numPr>
        <w:tabs>
          <w:tab w:val="left" w:pos="1417"/>
        </w:tabs>
        <w:spacing w:before="47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Свобода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34);</w:t>
      </w:r>
    </w:p>
    <w:p w14:paraId="3F6D6532">
      <w:pPr>
        <w:pStyle w:val="6"/>
        <w:numPr>
          <w:ilvl w:val="0"/>
          <w:numId w:val="3"/>
        </w:numPr>
        <w:tabs>
          <w:tab w:val="left" w:pos="1417"/>
        </w:tabs>
        <w:spacing w:before="48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Право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43);</w:t>
      </w:r>
    </w:p>
    <w:p w14:paraId="608F31EF">
      <w:pPr>
        <w:pStyle w:val="6"/>
        <w:numPr>
          <w:ilvl w:val="0"/>
          <w:numId w:val="3"/>
        </w:numPr>
        <w:tabs>
          <w:tab w:val="left" w:pos="1417"/>
        </w:tabs>
        <w:spacing w:before="48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благоприятную</w:t>
      </w:r>
      <w:r>
        <w:rPr>
          <w:spacing w:val="-9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-9"/>
          <w:sz w:val="28"/>
        </w:rPr>
        <w:t xml:space="preserve"> </w:t>
      </w:r>
      <w:r>
        <w:rPr>
          <w:sz w:val="28"/>
        </w:rPr>
        <w:t>среду</w:t>
      </w:r>
      <w:r>
        <w:rPr>
          <w:spacing w:val="-4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42);</w:t>
      </w:r>
    </w:p>
    <w:p w14:paraId="64ACDA26">
      <w:pPr>
        <w:pStyle w:val="6"/>
        <w:numPr>
          <w:ilvl w:val="0"/>
          <w:numId w:val="3"/>
        </w:numPr>
        <w:tabs>
          <w:tab w:val="left" w:pos="1417"/>
        </w:tabs>
        <w:spacing w:before="50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Свобода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труд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нормальных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5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4"/>
          <w:sz w:val="28"/>
        </w:rPr>
        <w:t xml:space="preserve"> 37);</w:t>
      </w:r>
    </w:p>
    <w:p w14:paraId="24FA4EBD">
      <w:pPr>
        <w:pStyle w:val="6"/>
        <w:numPr>
          <w:ilvl w:val="0"/>
          <w:numId w:val="3"/>
        </w:numPr>
        <w:tabs>
          <w:tab w:val="left" w:pos="1417"/>
        </w:tabs>
        <w:spacing w:before="48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делами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32);</w:t>
      </w:r>
    </w:p>
    <w:p w14:paraId="59352734">
      <w:pPr>
        <w:pStyle w:val="6"/>
        <w:numPr>
          <w:ilvl w:val="0"/>
          <w:numId w:val="3"/>
        </w:numPr>
        <w:tabs>
          <w:tab w:val="left" w:pos="1417"/>
        </w:tabs>
        <w:spacing w:before="47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Свобода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44);</w:t>
      </w:r>
    </w:p>
    <w:p w14:paraId="055C8F7D">
      <w:pPr>
        <w:pStyle w:val="6"/>
        <w:numPr>
          <w:ilvl w:val="0"/>
          <w:numId w:val="3"/>
        </w:numPr>
        <w:tabs>
          <w:tab w:val="left" w:pos="1417"/>
        </w:tabs>
        <w:spacing w:before="51" w:after="0" w:line="240" w:lineRule="auto"/>
        <w:ind w:left="1417" w:right="0" w:hanging="707"/>
        <w:jc w:val="left"/>
        <w:rPr>
          <w:sz w:val="28"/>
        </w:rPr>
      </w:pPr>
      <w:r>
        <w:rPr>
          <w:sz w:val="28"/>
        </w:rPr>
        <w:t>Право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собрания,</w:t>
      </w:r>
      <w:r>
        <w:rPr>
          <w:spacing w:val="-9"/>
          <w:sz w:val="28"/>
        </w:rPr>
        <w:t xml:space="preserve"> </w:t>
      </w:r>
      <w:r>
        <w:rPr>
          <w:sz w:val="28"/>
        </w:rPr>
        <w:t>митинги,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демонстрации,</w:t>
      </w:r>
      <w:r>
        <w:rPr>
          <w:spacing w:val="-8"/>
          <w:sz w:val="28"/>
        </w:rPr>
        <w:t xml:space="preserve"> </w:t>
      </w:r>
      <w:r>
        <w:rPr>
          <w:sz w:val="28"/>
        </w:rPr>
        <w:t>шествия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(статья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31).</w:t>
      </w:r>
    </w:p>
    <w:p w14:paraId="0884376D">
      <w:pPr>
        <w:pStyle w:val="6"/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760" w:right="425" w:bottom="1200" w:left="1700" w:header="0" w:footer="1000" w:gutter="0"/>
          <w:cols w:space="720" w:num="1"/>
        </w:sectPr>
      </w:pPr>
    </w:p>
    <w:p w14:paraId="1D1F7DBE">
      <w:pPr>
        <w:spacing w:before="76" w:line="276" w:lineRule="auto"/>
        <w:ind w:left="2" w:right="424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80"/>
          <w:sz w:val="28"/>
        </w:rPr>
        <w:t xml:space="preserve"> </w:t>
      </w:r>
      <w:r>
        <w:rPr>
          <w:b/>
          <w:i/>
          <w:sz w:val="28"/>
        </w:rPr>
        <w:t>Соотнесите,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>какому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>виду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>социальных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>норм</w:t>
      </w:r>
      <w:r>
        <w:rPr>
          <w:b/>
          <w:i/>
          <w:spacing w:val="80"/>
          <w:sz w:val="28"/>
        </w:rPr>
        <w:t xml:space="preserve"> </w:t>
      </w:r>
      <w:r>
        <w:rPr>
          <w:b/>
          <w:i/>
          <w:sz w:val="28"/>
        </w:rPr>
        <w:t xml:space="preserve">относится каждый пример. </w:t>
      </w:r>
      <w:r>
        <w:rPr>
          <w:b/>
          <w:sz w:val="28"/>
        </w:rPr>
        <w:t>По 2 балла за каждое верное соотнесение</w:t>
      </w:r>
      <w:r>
        <w:rPr>
          <w:sz w:val="28"/>
        </w:rPr>
        <w:t>.</w:t>
      </w:r>
    </w:p>
    <w:p w14:paraId="4AD9A93A">
      <w:pPr>
        <w:spacing w:before="0" w:after="50" w:line="321" w:lineRule="exact"/>
        <w:ind w:left="616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10.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4945"/>
        <w:gridCol w:w="3272"/>
      </w:tblGrid>
      <w:tr w14:paraId="41931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28" w:type="dxa"/>
          </w:tcPr>
          <w:p w14:paraId="426D1CFF">
            <w:pPr>
              <w:pStyle w:val="7"/>
              <w:rPr>
                <w:sz w:val="28"/>
              </w:rPr>
            </w:pPr>
          </w:p>
        </w:tc>
        <w:tc>
          <w:tcPr>
            <w:tcW w:w="4945" w:type="dxa"/>
          </w:tcPr>
          <w:p w14:paraId="449A5C34">
            <w:pPr>
              <w:pStyle w:val="7"/>
              <w:ind w:left="815"/>
              <w:rPr>
                <w:sz w:val="28"/>
              </w:rPr>
            </w:pPr>
            <w:r>
              <w:rPr>
                <w:sz w:val="28"/>
              </w:rPr>
              <w:t>Пример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нормы</w:t>
            </w:r>
          </w:p>
        </w:tc>
        <w:tc>
          <w:tcPr>
            <w:tcW w:w="3272" w:type="dxa"/>
          </w:tcPr>
          <w:p w14:paraId="706FF274">
            <w:pPr>
              <w:pStyle w:val="7"/>
              <w:ind w:left="10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</w:t>
            </w:r>
          </w:p>
        </w:tc>
      </w:tr>
      <w:tr w14:paraId="44733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128" w:type="dxa"/>
          </w:tcPr>
          <w:p w14:paraId="13018A00">
            <w:pPr>
              <w:pStyle w:val="7"/>
              <w:ind w:right="9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4945" w:type="dxa"/>
          </w:tcPr>
          <w:p w14:paraId="155C8D65">
            <w:pPr>
              <w:pStyle w:val="7"/>
              <w:tabs>
                <w:tab w:val="left" w:pos="2158"/>
                <w:tab w:val="left" w:pos="3533"/>
              </w:tabs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дорожного</w:t>
            </w:r>
          </w:p>
          <w:p w14:paraId="3C301B05">
            <w:pPr>
              <w:pStyle w:val="7"/>
              <w:spacing w:before="5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движения</w:t>
            </w:r>
          </w:p>
        </w:tc>
        <w:tc>
          <w:tcPr>
            <w:tcW w:w="3272" w:type="dxa"/>
            <w:vMerge w:val="restart"/>
          </w:tcPr>
          <w:p w14:paraId="1E9AAECE">
            <w:pPr>
              <w:pStyle w:val="7"/>
              <w:numPr>
                <w:ilvl w:val="0"/>
                <w:numId w:val="4"/>
              </w:numPr>
              <w:tabs>
                <w:tab w:val="left" w:pos="1532"/>
              </w:tabs>
              <w:spacing w:before="0" w:after="0" w:line="240" w:lineRule="auto"/>
              <w:ind w:left="1532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</w:t>
            </w:r>
          </w:p>
          <w:p w14:paraId="5DDF5CEB">
            <w:pPr>
              <w:pStyle w:val="7"/>
              <w:numPr>
                <w:ilvl w:val="0"/>
                <w:numId w:val="4"/>
              </w:numPr>
              <w:tabs>
                <w:tab w:val="left" w:pos="1532"/>
              </w:tabs>
              <w:spacing w:before="50" w:after="0" w:line="240" w:lineRule="auto"/>
              <w:ind w:left="1532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Эстетические</w:t>
            </w:r>
          </w:p>
          <w:p w14:paraId="74E254A3">
            <w:pPr>
              <w:pStyle w:val="7"/>
              <w:numPr>
                <w:ilvl w:val="0"/>
                <w:numId w:val="4"/>
              </w:numPr>
              <w:tabs>
                <w:tab w:val="left" w:pos="1532"/>
              </w:tabs>
              <w:spacing w:before="47" w:after="0" w:line="240" w:lineRule="auto"/>
              <w:ind w:left="1532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Правовые</w:t>
            </w:r>
          </w:p>
          <w:p w14:paraId="48551F4B">
            <w:pPr>
              <w:pStyle w:val="7"/>
              <w:numPr>
                <w:ilvl w:val="0"/>
                <w:numId w:val="4"/>
              </w:numPr>
              <w:tabs>
                <w:tab w:val="left" w:pos="1532"/>
              </w:tabs>
              <w:spacing w:before="48" w:after="0" w:line="240" w:lineRule="auto"/>
              <w:ind w:left="1532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Традиции</w:t>
            </w:r>
          </w:p>
          <w:p w14:paraId="349D5EAD">
            <w:pPr>
              <w:pStyle w:val="7"/>
              <w:numPr>
                <w:ilvl w:val="0"/>
                <w:numId w:val="4"/>
              </w:numPr>
              <w:tabs>
                <w:tab w:val="left" w:pos="1532"/>
              </w:tabs>
              <w:spacing w:before="48" w:after="0" w:line="240" w:lineRule="auto"/>
              <w:ind w:left="1532" w:right="0" w:hanging="3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Моральные</w:t>
            </w:r>
          </w:p>
        </w:tc>
      </w:tr>
      <w:tr w14:paraId="57DE9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28" w:type="dxa"/>
          </w:tcPr>
          <w:p w14:paraId="45096A1C">
            <w:pPr>
              <w:pStyle w:val="7"/>
              <w:ind w:right="13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4945" w:type="dxa"/>
          </w:tcPr>
          <w:p w14:paraId="7FB97368">
            <w:pPr>
              <w:pStyle w:val="7"/>
              <w:ind w:left="107"/>
              <w:rPr>
                <w:sz w:val="28"/>
              </w:rPr>
            </w:pPr>
            <w:r>
              <w:rPr>
                <w:sz w:val="28"/>
              </w:rPr>
              <w:t>Молитва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едой.</w:t>
            </w:r>
          </w:p>
        </w:tc>
        <w:tc>
          <w:tcPr>
            <w:tcW w:w="3272" w:type="dxa"/>
            <w:vMerge w:val="continue"/>
            <w:tcBorders>
              <w:top w:val="nil"/>
            </w:tcBorders>
          </w:tcPr>
          <w:p w14:paraId="51EF8310">
            <w:pPr>
              <w:rPr>
                <w:sz w:val="2"/>
                <w:szCs w:val="2"/>
              </w:rPr>
            </w:pPr>
          </w:p>
        </w:tc>
      </w:tr>
      <w:tr w14:paraId="7CC3B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128" w:type="dxa"/>
          </w:tcPr>
          <w:p w14:paraId="4AF532EC">
            <w:pPr>
              <w:pStyle w:val="7"/>
              <w:ind w:right="1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4945" w:type="dxa"/>
          </w:tcPr>
          <w:p w14:paraId="1BF130BD">
            <w:pPr>
              <w:pStyle w:val="7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косметики</w:t>
            </w:r>
          </w:p>
        </w:tc>
        <w:tc>
          <w:tcPr>
            <w:tcW w:w="3272" w:type="dxa"/>
            <w:vMerge w:val="continue"/>
            <w:tcBorders>
              <w:top w:val="nil"/>
            </w:tcBorders>
          </w:tcPr>
          <w:p w14:paraId="7A231D60">
            <w:pPr>
              <w:rPr>
                <w:sz w:val="2"/>
                <w:szCs w:val="2"/>
              </w:rPr>
            </w:pPr>
          </w:p>
        </w:tc>
      </w:tr>
      <w:tr w14:paraId="12DC3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28" w:type="dxa"/>
          </w:tcPr>
          <w:p w14:paraId="5516F535">
            <w:pPr>
              <w:pStyle w:val="7"/>
              <w:ind w:right="13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4945" w:type="dxa"/>
          </w:tcPr>
          <w:p w14:paraId="399E3AB6">
            <w:pPr>
              <w:pStyle w:val="7"/>
              <w:ind w:left="107"/>
              <w:rPr>
                <w:sz w:val="28"/>
              </w:rPr>
            </w:pPr>
            <w:r>
              <w:rPr>
                <w:sz w:val="28"/>
              </w:rPr>
              <w:t>Сострадание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ближним</w:t>
            </w:r>
          </w:p>
        </w:tc>
        <w:tc>
          <w:tcPr>
            <w:tcW w:w="3272" w:type="dxa"/>
            <w:vMerge w:val="continue"/>
            <w:tcBorders>
              <w:top w:val="nil"/>
            </w:tcBorders>
          </w:tcPr>
          <w:p w14:paraId="0E4D3499">
            <w:pPr>
              <w:rPr>
                <w:sz w:val="2"/>
                <w:szCs w:val="2"/>
              </w:rPr>
            </w:pPr>
          </w:p>
        </w:tc>
      </w:tr>
      <w:tr w14:paraId="7BDC6B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128" w:type="dxa"/>
          </w:tcPr>
          <w:p w14:paraId="290A05E7">
            <w:pPr>
              <w:pStyle w:val="7"/>
              <w:ind w:right="10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4945" w:type="dxa"/>
          </w:tcPr>
          <w:p w14:paraId="73DF2933">
            <w:pPr>
              <w:pStyle w:val="7"/>
              <w:ind w:left="107"/>
              <w:rPr>
                <w:sz w:val="28"/>
              </w:rPr>
            </w:pPr>
            <w:r>
              <w:rPr>
                <w:sz w:val="28"/>
              </w:rPr>
              <w:t>Выкуп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невесты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свадьбы</w:t>
            </w:r>
          </w:p>
        </w:tc>
        <w:tc>
          <w:tcPr>
            <w:tcW w:w="3272" w:type="dxa"/>
            <w:vMerge w:val="continue"/>
            <w:tcBorders>
              <w:top w:val="nil"/>
            </w:tcBorders>
          </w:tcPr>
          <w:p w14:paraId="41F4CF36">
            <w:pPr>
              <w:rPr>
                <w:sz w:val="2"/>
                <w:szCs w:val="2"/>
              </w:rPr>
            </w:pPr>
          </w:p>
        </w:tc>
      </w:tr>
    </w:tbl>
    <w:p w14:paraId="5A003986">
      <w:pPr>
        <w:tabs>
          <w:tab w:val="left" w:pos="1350"/>
          <w:tab w:val="left" w:pos="1890"/>
          <w:tab w:val="left" w:pos="3967"/>
          <w:tab w:val="left" w:pos="5071"/>
          <w:tab w:val="left" w:pos="6633"/>
          <w:tab w:val="left" w:pos="8612"/>
        </w:tabs>
        <w:spacing w:before="282" w:line="276" w:lineRule="auto"/>
        <w:ind w:left="2" w:right="424" w:firstLine="0"/>
        <w:jc w:val="left"/>
        <w:rPr>
          <w:b/>
          <w:i/>
          <w:sz w:val="28"/>
        </w:rPr>
      </w:pPr>
      <w:r>
        <w:rPr>
          <w:b/>
          <w:i/>
          <w:sz w:val="28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3305810</wp:posOffset>
                </wp:positionH>
                <wp:positionV relativeFrom="paragraph">
                  <wp:posOffset>808355</wp:posOffset>
                </wp:positionV>
                <wp:extent cx="3180715" cy="2207895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0715" cy="2207895"/>
                          <a:chOff x="0" y="0"/>
                          <a:chExt cx="3180715" cy="220789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453308" y="842286"/>
                            <a:ext cx="1073785" cy="28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3785" h="284480">
                                <a:moveTo>
                                  <a:pt x="384035" y="2273"/>
                                </a:moveTo>
                                <a:lnTo>
                                  <a:pt x="382524" y="0"/>
                                </a:lnTo>
                                <a:lnTo>
                                  <a:pt x="26136" y="243293"/>
                                </a:lnTo>
                                <a:lnTo>
                                  <a:pt x="17691" y="230949"/>
                                </a:lnTo>
                                <a:lnTo>
                                  <a:pt x="0" y="262737"/>
                                </a:lnTo>
                                <a:lnTo>
                                  <a:pt x="36106" y="257848"/>
                                </a:lnTo>
                                <a:lnTo>
                                  <a:pt x="29756" y="248577"/>
                                </a:lnTo>
                                <a:lnTo>
                                  <a:pt x="27660" y="245516"/>
                                </a:lnTo>
                                <a:lnTo>
                                  <a:pt x="384035" y="2273"/>
                                </a:lnTo>
                                <a:close/>
                              </a:path>
                              <a:path w="1073785" h="284480">
                                <a:moveTo>
                                  <a:pt x="1073238" y="283946"/>
                                </a:moveTo>
                                <a:lnTo>
                                  <a:pt x="1065949" y="267944"/>
                                </a:lnTo>
                                <a:lnTo>
                                  <a:pt x="1058151" y="250799"/>
                                </a:lnTo>
                                <a:lnTo>
                                  <a:pt x="1048753" y="262394"/>
                                </a:lnTo>
                                <a:lnTo>
                                  <a:pt x="724001" y="101"/>
                                </a:lnTo>
                                <a:lnTo>
                                  <a:pt x="722261" y="2222"/>
                                </a:lnTo>
                                <a:lnTo>
                                  <a:pt x="1047026" y="264528"/>
                                </a:lnTo>
                                <a:lnTo>
                                  <a:pt x="1037628" y="276136"/>
                                </a:lnTo>
                                <a:lnTo>
                                  <a:pt x="1073238" y="2839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026606" y="1129800"/>
                            <a:ext cx="2150110" cy="1074420"/>
                          </a:xfrm>
                          <a:prstGeom prst="rect">
                            <a:avLst/>
                          </a:prstGeom>
                          <a:ln w="7594">
                            <a:solidFill>
                              <a:srgbClr val="2E528F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8242FEF">
                              <w:pPr>
                                <w:spacing w:before="0" w:line="240" w:lineRule="auto"/>
                                <w:rPr>
                                  <w:sz w:val="27"/>
                                </w:rPr>
                              </w:pPr>
                            </w:p>
                            <w:p w14:paraId="59EA1605">
                              <w:pPr>
                                <w:spacing w:before="48" w:line="240" w:lineRule="auto"/>
                                <w:rPr>
                                  <w:sz w:val="27"/>
                                </w:rPr>
                              </w:pPr>
                            </w:p>
                            <w:p w14:paraId="760BC3BE">
                              <w:pPr>
                                <w:spacing w:before="0"/>
                                <w:ind w:left="416" w:right="0" w:firstLine="0"/>
                                <w:jc w:val="left"/>
                                <w:rPr>
                                  <w:rFonts w:ascii="Calibri" w:hAnsi="Calibri"/>
                                  <w:sz w:val="2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7"/>
                                </w:rPr>
                                <w:t>Социальная</w:t>
                              </w:r>
                              <w:r>
                                <w:rPr>
                                  <w:rFonts w:ascii="Calibri" w:hAnsi="Calibri"/>
                                  <w:spacing w:val="26"/>
                                  <w:sz w:val="2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27"/>
                                </w:rPr>
                                <w:t>сущность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797" y="3797"/>
                            <a:ext cx="1889760" cy="840105"/>
                          </a:xfrm>
                          <a:prstGeom prst="rect">
                            <a:avLst/>
                          </a:prstGeom>
                          <a:ln w="7594">
                            <a:solidFill>
                              <a:srgbClr val="2E528F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1FD70E">
                              <w:pPr>
                                <w:spacing w:before="180" w:line="240" w:lineRule="auto"/>
                                <w:rPr>
                                  <w:sz w:val="27"/>
                                </w:rPr>
                              </w:pPr>
                            </w:p>
                            <w:p w14:paraId="21845FD1">
                              <w:pPr>
                                <w:spacing w:before="0"/>
                                <w:ind w:left="0" w:right="1" w:firstLine="0"/>
                                <w:jc w:val="center"/>
                                <w:rPr>
                                  <w:rFonts w:ascii="Calibri" w:hAnsi="Calibri"/>
                                  <w:sz w:val="2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10"/>
                                  <w:sz w:val="27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o:spt="203" style="position:absolute;left:0pt;margin-left:260.3pt;margin-top:63.65pt;height:173.85pt;width:250.45pt;mso-position-horizontal-relative:page;z-index:-251657216;mso-width-relative:page;mso-height-relative:page;" coordsize="3180715,2207895" o:gfxdata="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">
                <o:lock v:ext="edit" aspectratio="f"/>
                <v:shape id="Graphic 5" o:spid="_x0000_s1026" o:spt="100" style="position:absolute;left:453308;top:842286;height:284480;width:1073785;" fillcolor="#4471C4" filled="t" stroked="f" coordsize="1073785,284480" o:gfxdata="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y1Z74A&#10;AADaAAAADwAAAAAAAAABACAAAAAiAAAAZHJzL2Rvd25yZXYueG1sUEsBAhQAFAAAAAgAh07iQDMv&#10;BZ47AAAAOQAAABAAAAAAAAAAAQAgAAAADQEAAGRycy9zaGFwZXhtbC54bWxQSwUGAAAAAAYABgBb&#10;AQAAtwMAAAAA&#10;" path="m384035,2273l382524,0,26136,243293,17691,230949,0,262737,36106,257848,29756,248577,27660,245516,384035,2273xem1073238,283946l1065949,267944,1058151,250799,1048753,262394,724001,101,722261,2222,1047026,264528,1037628,276136,1073238,28394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6" o:spid="_x0000_s1026" o:spt="202" type="#_x0000_t202" style="position:absolute;left:1026606;top:1129800;height:1074420;width:2150110;" filled="f" stroked="t" coordsize="21600,21600" o:gfxdata="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gX8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97952755905512pt" color="#2E528F" joinstyle="round"/>
                  <v:imagedata o:title=""/>
                  <o:lock v:ext="edit" aspectratio="f"/>
                  <v:textbox inset="0mm,0mm,0mm,0mm">
                    <w:txbxContent>
                      <w:p w14:paraId="48242FEF">
                        <w:pPr>
                          <w:spacing w:before="0" w:line="240" w:lineRule="auto"/>
                          <w:rPr>
                            <w:sz w:val="27"/>
                          </w:rPr>
                        </w:pPr>
                      </w:p>
                      <w:p w14:paraId="59EA1605">
                        <w:pPr>
                          <w:spacing w:before="48" w:line="240" w:lineRule="auto"/>
                          <w:rPr>
                            <w:sz w:val="27"/>
                          </w:rPr>
                        </w:pPr>
                      </w:p>
                      <w:p w14:paraId="760BC3BE">
                        <w:pPr>
                          <w:spacing w:before="0"/>
                          <w:ind w:left="416" w:right="0" w:firstLine="0"/>
                          <w:jc w:val="left"/>
                          <w:rPr>
                            <w:rFonts w:ascii="Calibri" w:hAnsi="Calibri"/>
                            <w:sz w:val="27"/>
                          </w:rPr>
                        </w:pPr>
                        <w:r>
                          <w:rPr>
                            <w:rFonts w:ascii="Calibri" w:hAnsi="Calibri"/>
                            <w:sz w:val="27"/>
                          </w:rPr>
                          <w:t>Социальная</w:t>
                        </w:r>
                        <w:r>
                          <w:rPr>
                            <w:rFonts w:ascii="Calibri" w:hAnsi="Calibri"/>
                            <w:spacing w:val="26"/>
                            <w:sz w:val="2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27"/>
                          </w:rPr>
                          <w:t>сущность</w:t>
                        </w:r>
                      </w:p>
                    </w:txbxContent>
                  </v:textbox>
                </v:shape>
                <v:shape id="Textbox 7" o:spid="_x0000_s1026" o:spt="202" type="#_x0000_t202" style="position:absolute;left:3797;top:3797;height:840105;width:1889760;" filled="f" stroked="t" coordsize="21600,21600" o:gfxdata="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2s+l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97952755905512pt" color="#2E528F" joinstyle="round"/>
                  <v:imagedata o:title=""/>
                  <o:lock v:ext="edit" aspectratio="f"/>
                  <v:textbox inset="0mm,0mm,0mm,0mm">
                    <w:txbxContent>
                      <w:p w14:paraId="321FD70E">
                        <w:pPr>
                          <w:spacing w:before="180" w:line="240" w:lineRule="auto"/>
                          <w:rPr>
                            <w:sz w:val="27"/>
                          </w:rPr>
                        </w:pPr>
                      </w:p>
                      <w:p w14:paraId="21845FD1">
                        <w:pPr>
                          <w:spacing w:before="0"/>
                          <w:ind w:left="0" w:right="1" w:firstLine="0"/>
                          <w:jc w:val="center"/>
                          <w:rPr>
                            <w:rFonts w:ascii="Calibri" w:hAnsi="Calibri"/>
                            <w:sz w:val="27"/>
                          </w:rPr>
                        </w:pPr>
                        <w:r>
                          <w:rPr>
                            <w:rFonts w:ascii="Calibri" w:hAnsi="Calibri"/>
                            <w:spacing w:val="-10"/>
                            <w:sz w:val="27"/>
                          </w:rP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spacing w:val="-2"/>
          <w:sz w:val="28"/>
        </w:rPr>
        <w:t>Задание</w:t>
      </w:r>
      <w:r>
        <w:rPr>
          <w:b/>
          <w:sz w:val="28"/>
        </w:rPr>
        <w:tab/>
      </w:r>
      <w:r>
        <w:rPr>
          <w:b/>
          <w:spacing w:val="-6"/>
          <w:sz w:val="28"/>
        </w:rPr>
        <w:t>8.</w:t>
      </w:r>
      <w:r>
        <w:rPr>
          <w:b/>
          <w:sz w:val="28"/>
        </w:rPr>
        <w:tab/>
      </w:r>
      <w:r>
        <w:rPr>
          <w:b/>
          <w:i/>
          <w:spacing w:val="-2"/>
          <w:sz w:val="28"/>
        </w:rPr>
        <w:t>Рассмотрите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схему.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Впишите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>пропущенное</w:t>
      </w:r>
      <w:r>
        <w:rPr>
          <w:b/>
          <w:i/>
          <w:sz w:val="28"/>
        </w:rPr>
        <w:tab/>
      </w:r>
      <w:r>
        <w:rPr>
          <w:b/>
          <w:i/>
          <w:spacing w:val="-2"/>
          <w:sz w:val="28"/>
        </w:rPr>
        <w:t xml:space="preserve">слово. </w:t>
      </w:r>
      <w:r>
        <w:rPr>
          <w:b/>
          <w:i/>
          <w:sz w:val="28"/>
        </w:rPr>
        <w:t>Максимальный балл – 6.</w:t>
      </w:r>
    </w:p>
    <w:p w14:paraId="21F8E565">
      <w:pPr>
        <w:pStyle w:val="4"/>
        <w:rPr>
          <w:b/>
          <w:i/>
          <w:sz w:val="20"/>
        </w:rPr>
      </w:pPr>
    </w:p>
    <w:p w14:paraId="3DE6BBA3">
      <w:pPr>
        <w:pStyle w:val="4"/>
        <w:rPr>
          <w:b/>
          <w:i/>
          <w:sz w:val="20"/>
        </w:rPr>
      </w:pPr>
    </w:p>
    <w:p w14:paraId="304D4621">
      <w:pPr>
        <w:pStyle w:val="4"/>
        <w:rPr>
          <w:b/>
          <w:i/>
          <w:sz w:val="20"/>
        </w:rPr>
      </w:pPr>
    </w:p>
    <w:p w14:paraId="2A1CB3A4">
      <w:pPr>
        <w:pStyle w:val="4"/>
        <w:rPr>
          <w:b/>
          <w:i/>
          <w:sz w:val="20"/>
        </w:rPr>
      </w:pPr>
    </w:p>
    <w:p w14:paraId="5FD43092">
      <w:pPr>
        <w:pStyle w:val="4"/>
        <w:rPr>
          <w:b/>
          <w:i/>
          <w:sz w:val="20"/>
        </w:rPr>
      </w:pPr>
    </w:p>
    <w:p w14:paraId="356569BE">
      <w:pPr>
        <w:pStyle w:val="4"/>
        <w:rPr>
          <w:b/>
          <w:i/>
          <w:sz w:val="20"/>
        </w:rPr>
      </w:pPr>
    </w:p>
    <w:p w14:paraId="3151819C">
      <w:pPr>
        <w:pStyle w:val="4"/>
        <w:rPr>
          <w:b/>
          <w:i/>
          <w:sz w:val="20"/>
        </w:rPr>
      </w:pPr>
    </w:p>
    <w:p w14:paraId="05CE62AB">
      <w:pPr>
        <w:pStyle w:val="4"/>
        <w:spacing w:before="150"/>
        <w:rPr>
          <w:b/>
          <w:i/>
          <w:sz w:val="20"/>
        </w:rPr>
      </w:pPr>
      <w:r>
        <w:rPr>
          <w:b/>
          <w:i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1993900</wp:posOffset>
                </wp:positionH>
                <wp:positionV relativeFrom="paragraph">
                  <wp:posOffset>260350</wp:posOffset>
                </wp:positionV>
                <wp:extent cx="2150110" cy="1080770"/>
                <wp:effectExtent l="0" t="0" r="0" b="0"/>
                <wp:wrapTopAndBottom/>
                <wp:docPr id="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0110" cy="1080770"/>
                        </a:xfrm>
                        <a:prstGeom prst="rect">
                          <a:avLst/>
                        </a:prstGeom>
                        <a:ln w="7594">
                          <a:solidFill>
                            <a:srgbClr val="2E528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0874A6">
                            <w:pPr>
                              <w:pStyle w:val="4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6CA89F8F">
                            <w:pPr>
                              <w:pStyle w:val="4"/>
                              <w:spacing w:before="58"/>
                              <w:rPr>
                                <w:b/>
                                <w:i/>
                                <w:sz w:val="27"/>
                              </w:rPr>
                            </w:pPr>
                          </w:p>
                          <w:p w14:paraId="22132E39">
                            <w:pPr>
                              <w:spacing w:before="1"/>
                              <w:ind w:left="248" w:right="0" w:firstLine="0"/>
                              <w:jc w:val="left"/>
                              <w:rPr>
                                <w:rFonts w:ascii="Calibri" w:hAnsi="Calibri"/>
                                <w:sz w:val="27"/>
                              </w:rPr>
                            </w:pPr>
                            <w:r>
                              <w:rPr>
                                <w:rFonts w:ascii="Calibri" w:hAnsi="Calibri"/>
                                <w:sz w:val="27"/>
                              </w:rPr>
                              <w:t>Биологическая</w:t>
                            </w:r>
                            <w:r>
                              <w:rPr>
                                <w:rFonts w:ascii="Calibri" w:hAnsi="Calibri"/>
                                <w:spacing w:val="26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27"/>
                              </w:rPr>
                              <w:t>сущность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6" o:spt="202" type="#_x0000_t202" style="position:absolute;left:0pt;margin-left:157pt;margin-top:20.5pt;height:85.1pt;width:169.3pt;mso-position-horizontal-relative:page;mso-wrap-distance-bottom:0pt;mso-wrap-distance-top:0pt;z-index:-251656192;mso-width-relative:page;mso-height-relative:page;" filled="f" stroked="t" coordsize="21600,21600" o:gfxdata="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8tgr9kA&#10;AAAKAQAADwAAAAAAAAABACAAAAAiAAAAZHJzL2Rvd25yZXYueG1sUEsBAhQAFAAAAAgAh07iQIBT&#10;lhXlAQAA2AMAAA4AAAAAAAAAAQAgAAAAKAEAAGRycy9lMm9Eb2MueG1sUEsFBgAAAAAGAAYAWQEA&#10;AH8FAAAAAA==&#10;">
                <v:fill on="f" focussize="0,0"/>
                <v:stroke weight="0.597952755905512pt" color="#2E528F" joinstyle="round"/>
                <v:imagedata o:title=""/>
                <o:lock v:ext="edit" aspectratio="f"/>
                <v:textbox inset="0mm,0mm,0mm,0mm">
                  <w:txbxContent>
                    <w:p w14:paraId="7F0874A6">
                      <w:pPr>
                        <w:pStyle w:val="4"/>
                        <w:rPr>
                          <w:b/>
                          <w:i/>
                          <w:sz w:val="27"/>
                        </w:rPr>
                      </w:pPr>
                    </w:p>
                    <w:p w14:paraId="6CA89F8F">
                      <w:pPr>
                        <w:pStyle w:val="4"/>
                        <w:spacing w:before="58"/>
                        <w:rPr>
                          <w:b/>
                          <w:i/>
                          <w:sz w:val="27"/>
                        </w:rPr>
                      </w:pPr>
                    </w:p>
                    <w:p w14:paraId="22132E39">
                      <w:pPr>
                        <w:spacing w:before="1"/>
                        <w:ind w:left="248" w:right="0" w:firstLine="0"/>
                        <w:jc w:val="left"/>
                        <w:rPr>
                          <w:rFonts w:ascii="Calibri" w:hAnsi="Calibri"/>
                          <w:sz w:val="27"/>
                        </w:rPr>
                      </w:pPr>
                      <w:r>
                        <w:rPr>
                          <w:rFonts w:ascii="Calibri" w:hAnsi="Calibri"/>
                          <w:sz w:val="27"/>
                        </w:rPr>
                        <w:t>Биологическая</w:t>
                      </w:r>
                      <w:r>
                        <w:rPr>
                          <w:rFonts w:ascii="Calibri" w:hAnsi="Calibri"/>
                          <w:spacing w:val="26"/>
                          <w:sz w:val="2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2"/>
                          <w:sz w:val="27"/>
                        </w:rPr>
                        <w:t>сущность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D99AFC">
      <w:pPr>
        <w:pStyle w:val="4"/>
        <w:rPr>
          <w:b/>
          <w:i/>
        </w:rPr>
      </w:pPr>
    </w:p>
    <w:p w14:paraId="67C5B97B">
      <w:pPr>
        <w:pStyle w:val="4"/>
        <w:spacing w:before="305"/>
        <w:rPr>
          <w:b/>
          <w:i/>
        </w:rPr>
      </w:pPr>
    </w:p>
    <w:p w14:paraId="583C6578">
      <w:pPr>
        <w:spacing w:before="0"/>
        <w:ind w:left="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9.</w:t>
      </w:r>
      <w:r>
        <w:rPr>
          <w:b/>
          <w:spacing w:val="-4"/>
          <w:sz w:val="28"/>
        </w:rPr>
        <w:t xml:space="preserve"> </w:t>
      </w:r>
      <w:r>
        <w:rPr>
          <w:b/>
          <w:i/>
          <w:sz w:val="28"/>
        </w:rPr>
        <w:t>Решите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кроссворд.</w:t>
      </w:r>
    </w:p>
    <w:p w14:paraId="695A7F5E">
      <w:pPr>
        <w:spacing w:before="50"/>
        <w:ind w:left="141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Клетка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номером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заполняется.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Максимальный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5"/>
          <w:sz w:val="28"/>
        </w:rPr>
        <w:t>20.</w:t>
      </w:r>
    </w:p>
    <w:p w14:paraId="17406202">
      <w:pPr>
        <w:pStyle w:val="4"/>
        <w:spacing w:before="6"/>
        <w:rPr>
          <w:b/>
          <w:i/>
        </w:rPr>
      </w:pPr>
    </w:p>
    <w:p w14:paraId="62670BDC">
      <w:pPr>
        <w:spacing w:before="0"/>
        <w:ind w:left="710" w:right="0" w:firstLine="0"/>
        <w:jc w:val="left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горизонтали:</w:t>
      </w:r>
    </w:p>
    <w:p w14:paraId="212471D3">
      <w:pPr>
        <w:pStyle w:val="6"/>
        <w:numPr>
          <w:ilvl w:val="0"/>
          <w:numId w:val="5"/>
        </w:numPr>
        <w:tabs>
          <w:tab w:val="left" w:pos="920"/>
        </w:tabs>
        <w:spacing w:before="48" w:after="0" w:line="240" w:lineRule="auto"/>
        <w:ind w:left="920" w:right="0" w:hanging="210"/>
        <w:jc w:val="left"/>
        <w:rPr>
          <w:sz w:val="28"/>
        </w:rPr>
      </w:pPr>
      <w:r>
        <w:rPr>
          <w:sz w:val="28"/>
        </w:rPr>
        <w:t>Отличительный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знак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9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9"/>
          <w:sz w:val="28"/>
        </w:rPr>
        <w:t xml:space="preserve"> </w:t>
      </w:r>
      <w:r>
        <w:rPr>
          <w:sz w:val="28"/>
        </w:rPr>
        <w:t>сословия,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рода.</w:t>
      </w:r>
    </w:p>
    <w:p w14:paraId="0C4B1FFA">
      <w:pPr>
        <w:pStyle w:val="6"/>
        <w:numPr>
          <w:ilvl w:val="0"/>
          <w:numId w:val="5"/>
        </w:numPr>
        <w:tabs>
          <w:tab w:val="left" w:pos="989"/>
        </w:tabs>
        <w:spacing w:before="48" w:after="0" w:line="240" w:lineRule="auto"/>
        <w:ind w:left="989" w:right="0" w:hanging="279"/>
        <w:jc w:val="left"/>
        <w:rPr>
          <w:sz w:val="28"/>
        </w:rPr>
      </w:pP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навязать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свою</w:t>
      </w:r>
      <w:r>
        <w:rPr>
          <w:spacing w:val="-8"/>
          <w:sz w:val="28"/>
        </w:rPr>
        <w:t xml:space="preserve"> </w:t>
      </w:r>
      <w:r>
        <w:rPr>
          <w:sz w:val="28"/>
        </w:rPr>
        <w:t>волю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людям.</w:t>
      </w:r>
    </w:p>
    <w:p w14:paraId="62559872">
      <w:pPr>
        <w:pStyle w:val="6"/>
        <w:numPr>
          <w:ilvl w:val="0"/>
          <w:numId w:val="5"/>
        </w:numPr>
        <w:tabs>
          <w:tab w:val="left" w:pos="984"/>
        </w:tabs>
        <w:spacing w:before="48" w:after="0" w:line="240" w:lineRule="auto"/>
        <w:ind w:left="984" w:right="0" w:hanging="274"/>
        <w:jc w:val="left"/>
        <w:rPr>
          <w:sz w:val="28"/>
        </w:rPr>
      </w:pPr>
      <w:r>
        <w:rPr>
          <w:sz w:val="28"/>
        </w:rPr>
        <w:t>Произведения,</w:t>
      </w:r>
      <w:r>
        <w:rPr>
          <w:spacing w:val="-1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10"/>
          <w:sz w:val="28"/>
        </w:rPr>
        <w:t xml:space="preserve"> </w:t>
      </w:r>
      <w:r>
        <w:rPr>
          <w:sz w:val="28"/>
        </w:rPr>
        <w:t>человеком,</w:t>
      </w:r>
      <w:r>
        <w:rPr>
          <w:spacing w:val="-13"/>
          <w:sz w:val="28"/>
        </w:rPr>
        <w:t xml:space="preserve"> </w:t>
      </w:r>
      <w:r>
        <w:rPr>
          <w:sz w:val="28"/>
        </w:rPr>
        <w:t>а</w:t>
      </w:r>
      <w:r>
        <w:rPr>
          <w:spacing w:val="-10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1"/>
          <w:sz w:val="28"/>
        </w:rPr>
        <w:t xml:space="preserve"> </w:t>
      </w:r>
      <w:r>
        <w:rPr>
          <w:sz w:val="28"/>
        </w:rPr>
        <w:t>сам</w:t>
      </w:r>
      <w:r>
        <w:rPr>
          <w:spacing w:val="-1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творчества.</w:t>
      </w:r>
    </w:p>
    <w:p w14:paraId="43A934D1">
      <w:pPr>
        <w:pStyle w:val="6"/>
        <w:numPr>
          <w:ilvl w:val="0"/>
          <w:numId w:val="6"/>
        </w:numPr>
        <w:tabs>
          <w:tab w:val="left" w:pos="989"/>
        </w:tabs>
        <w:spacing w:before="50" w:after="0" w:line="240" w:lineRule="auto"/>
        <w:ind w:left="989" w:right="0" w:hanging="279"/>
        <w:jc w:val="left"/>
        <w:rPr>
          <w:sz w:val="28"/>
        </w:rPr>
      </w:pPr>
      <w:r>
        <w:rPr>
          <w:sz w:val="28"/>
        </w:rPr>
        <w:t>Получение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знаний.</w:t>
      </w:r>
    </w:p>
    <w:p w14:paraId="3754CFB9">
      <w:pPr>
        <w:pStyle w:val="6"/>
        <w:numPr>
          <w:ilvl w:val="0"/>
          <w:numId w:val="6"/>
        </w:numPr>
        <w:tabs>
          <w:tab w:val="left" w:pos="919"/>
        </w:tabs>
        <w:spacing w:before="47" w:after="0" w:line="240" w:lineRule="auto"/>
        <w:ind w:left="919" w:right="0" w:hanging="209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простить,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посочувствовать.</w:t>
      </w:r>
    </w:p>
    <w:p w14:paraId="3ED72B8A">
      <w:pPr>
        <w:pStyle w:val="6"/>
        <w:numPr>
          <w:ilvl w:val="0"/>
          <w:numId w:val="3"/>
        </w:numPr>
        <w:tabs>
          <w:tab w:val="left" w:pos="1127"/>
        </w:tabs>
        <w:spacing w:before="48" w:after="0" w:line="240" w:lineRule="auto"/>
        <w:ind w:left="1127" w:right="0" w:hanging="417"/>
        <w:jc w:val="left"/>
        <w:rPr>
          <w:sz w:val="28"/>
        </w:rPr>
      </w:pPr>
      <w:r>
        <w:rPr>
          <w:sz w:val="28"/>
        </w:rPr>
        <w:t>Глубокие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всесторонние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областях.</w:t>
      </w:r>
    </w:p>
    <w:p w14:paraId="554B29F4">
      <w:pPr>
        <w:spacing w:before="50"/>
        <w:ind w:left="710" w:right="0" w:firstLine="0"/>
        <w:jc w:val="left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вертикали:</w:t>
      </w:r>
    </w:p>
    <w:p w14:paraId="0255F6E9">
      <w:pPr>
        <w:pStyle w:val="6"/>
        <w:numPr>
          <w:ilvl w:val="0"/>
          <w:numId w:val="7"/>
        </w:numPr>
        <w:tabs>
          <w:tab w:val="left" w:pos="1076"/>
        </w:tabs>
        <w:spacing w:before="48" w:after="0" w:line="276" w:lineRule="auto"/>
        <w:ind w:left="2" w:right="428" w:firstLine="707"/>
        <w:jc w:val="left"/>
        <w:rPr>
          <w:sz w:val="28"/>
        </w:rPr>
      </w:pPr>
      <w:r>
        <w:rPr>
          <w:sz w:val="28"/>
        </w:rPr>
        <w:t>Мировоззрение,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40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40"/>
          <w:sz w:val="28"/>
        </w:rPr>
        <w:t xml:space="preserve"> </w:t>
      </w:r>
      <w:r>
        <w:rPr>
          <w:sz w:val="28"/>
        </w:rPr>
        <w:t>идея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высшей ценности.</w:t>
      </w:r>
    </w:p>
    <w:p w14:paraId="643294BA">
      <w:pPr>
        <w:pStyle w:val="6"/>
        <w:spacing w:after="0" w:line="276" w:lineRule="auto"/>
        <w:jc w:val="left"/>
        <w:rPr>
          <w:sz w:val="28"/>
        </w:rPr>
        <w:sectPr>
          <w:pgSz w:w="11910" w:h="16840"/>
          <w:pgMar w:top="700" w:right="425" w:bottom="1200" w:left="1700" w:header="0" w:footer="1000" w:gutter="0"/>
          <w:cols w:space="720" w:num="1"/>
        </w:sectPr>
      </w:pPr>
    </w:p>
    <w:p w14:paraId="333694DB">
      <w:pPr>
        <w:pStyle w:val="6"/>
        <w:numPr>
          <w:ilvl w:val="0"/>
          <w:numId w:val="5"/>
        </w:numPr>
        <w:tabs>
          <w:tab w:val="left" w:pos="1158"/>
          <w:tab w:val="left" w:pos="3404"/>
          <w:tab w:val="left" w:pos="5219"/>
          <w:tab w:val="left" w:pos="6450"/>
          <w:tab w:val="left" w:pos="7507"/>
          <w:tab w:val="left" w:pos="8155"/>
        </w:tabs>
        <w:spacing w:before="76" w:after="0" w:line="276" w:lineRule="auto"/>
        <w:ind w:left="2" w:right="430" w:firstLine="707"/>
        <w:jc w:val="left"/>
        <w:rPr>
          <w:sz w:val="28"/>
        </w:rPr>
      </w:pPr>
      <w:r>
        <w:rPr>
          <w:spacing w:val="-2"/>
          <w:sz w:val="28"/>
        </w:rPr>
        <w:t>индивидуальные</w:t>
      </w:r>
      <w:r>
        <w:rPr>
          <w:sz w:val="28"/>
        </w:rPr>
        <w:tab/>
      </w:r>
      <w:r>
        <w:rPr>
          <w:spacing w:val="-2"/>
          <w:sz w:val="28"/>
        </w:rPr>
        <w:t>особенности,</w:t>
      </w:r>
      <w:r>
        <w:rPr>
          <w:sz w:val="28"/>
        </w:rPr>
        <w:tab/>
      </w:r>
      <w:r>
        <w:rPr>
          <w:spacing w:val="-2"/>
          <w:sz w:val="28"/>
        </w:rPr>
        <w:t>которые</w:t>
      </w:r>
      <w:r>
        <w:rPr>
          <w:sz w:val="28"/>
        </w:rPr>
        <w:tab/>
      </w:r>
      <w:r>
        <w:rPr>
          <w:spacing w:val="-2"/>
          <w:sz w:val="28"/>
        </w:rPr>
        <w:t>нужны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успешной деятельности.</w:t>
      </w:r>
    </w:p>
    <w:p w14:paraId="63A93344">
      <w:pPr>
        <w:pStyle w:val="6"/>
        <w:numPr>
          <w:ilvl w:val="0"/>
          <w:numId w:val="6"/>
        </w:numPr>
        <w:tabs>
          <w:tab w:val="left" w:pos="989"/>
        </w:tabs>
        <w:spacing w:before="0" w:after="0" w:line="321" w:lineRule="exact"/>
        <w:ind w:left="989" w:right="0" w:hanging="279"/>
        <w:jc w:val="left"/>
        <w:rPr>
          <w:sz w:val="28"/>
        </w:rPr>
      </w:pP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страны.</w:t>
      </w:r>
    </w:p>
    <w:p w14:paraId="5F181233">
      <w:pPr>
        <w:pStyle w:val="6"/>
        <w:numPr>
          <w:ilvl w:val="0"/>
          <w:numId w:val="6"/>
        </w:numPr>
        <w:tabs>
          <w:tab w:val="left" w:pos="989"/>
        </w:tabs>
        <w:spacing w:before="50" w:after="0" w:line="240" w:lineRule="auto"/>
        <w:ind w:left="989" w:right="0" w:hanging="279"/>
        <w:jc w:val="left"/>
        <w:rPr>
          <w:sz w:val="28"/>
        </w:rPr>
      </w:pPr>
      <w:r>
        <w:rPr>
          <w:sz w:val="28"/>
        </w:rPr>
        <w:t>Историческая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общность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людей.</w:t>
      </w:r>
    </w:p>
    <w:sectPr>
      <w:pgSz w:w="11910" w:h="16840"/>
      <w:pgMar w:top="700" w:right="425" w:bottom="1200" w:left="1700" w:header="0" w:footer="10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B8061"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3976370</wp:posOffset>
              </wp:positionH>
              <wp:positionV relativeFrom="page">
                <wp:posOffset>9916795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D00457">
                          <w:pPr>
                            <w:spacing w:before="0" w:line="245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13.1pt;margin-top:780.8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m&#10;DQaR2wAAAA0BAAAPAAAAAAAAAAEAIAAAACIAAABkcnMvZG93bnJldi54bWxQSwECFAAUAAAACACH&#10;TuJASP3iUa8BAABzAwAADgAAAAAAAAABACAAAAAq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D00457">
                    <w:pPr>
                      <w:spacing w:before="0" w:line="245" w:lineRule="exact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2"/>
      <w:numFmt w:val="decimal"/>
      <w:lvlText w:val="%1."/>
      <w:lvlJc w:val="left"/>
      <w:pPr>
        <w:ind w:left="922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06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2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8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64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0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6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22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09" w:hanging="213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53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8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22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3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4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7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70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301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332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082" w:hanging="337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6" w:hanging="33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3" w:hanging="33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80" w:hanging="33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47" w:hanging="33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33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80" w:hanging="33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47" w:hanging="337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6"/>
      <w:numFmt w:val="decimal"/>
      <w:lvlText w:val="%1."/>
      <w:lvlJc w:val="left"/>
      <w:pPr>
        <w:ind w:left="990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7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56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34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12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90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8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4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5" w:hanging="281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2" w:hanging="36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78" w:hanging="36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6" w:hanging="36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4" w:hanging="36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12" w:hanging="36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0" w:hanging="36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68" w:hanging="36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46" w:hanging="36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25" w:hanging="369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418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56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2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8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64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0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6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72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9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1A046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48"/>
      <w:ind w:left="1417" w:hanging="70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2025-09-15T06:00:00Z</dcterms:created>
  <dc:creator>User</dc:creator>
  <cp:lastModifiedBy>User</cp:lastModifiedBy>
  <dcterms:modified xsi:type="dcterms:W3CDTF">2025-09-15T06:01:02Z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0A30DE5C7D92420893BC7BDD1320679A_13</vt:lpwstr>
  </property>
</Properties>
</file>